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2B74" w:rsidRPr="00BC5B7F" w:rsidRDefault="00FA68F3" w:rsidP="00FA68F3">
      <w:pPr>
        <w:pStyle w:val="Heading1"/>
        <w:jc w:val="center"/>
        <w:rPr>
          <w:color w:val="0070C0"/>
          <w:sz w:val="48"/>
          <w:szCs w:val="48"/>
        </w:rPr>
      </w:pPr>
      <w:bookmarkStart w:id="0" w:name="_GoBack"/>
      <w:r w:rsidRPr="00BC5B7F">
        <w:rPr>
          <w:color w:val="0070C0"/>
          <w:sz w:val="48"/>
          <w:szCs w:val="48"/>
        </w:rPr>
        <w:t xml:space="preserve">Bergstrom Honda </w:t>
      </w:r>
      <w:r w:rsidR="00BC5B7F" w:rsidRPr="00BC5B7F">
        <w:rPr>
          <w:color w:val="0070C0"/>
          <w:sz w:val="48"/>
          <w:szCs w:val="48"/>
        </w:rPr>
        <w:t xml:space="preserve">Service </w:t>
      </w:r>
      <w:r w:rsidRPr="00BC5B7F">
        <w:rPr>
          <w:color w:val="0070C0"/>
          <w:sz w:val="48"/>
          <w:szCs w:val="48"/>
        </w:rPr>
        <w:t>SWOT Analysis</w:t>
      </w:r>
    </w:p>
    <w:bookmarkEnd w:id="0"/>
    <w:p w:rsidR="00BC5B7F" w:rsidRPr="00BC5B7F" w:rsidRDefault="00BC5B7F" w:rsidP="00BC5B7F">
      <w:pPr>
        <w:jc w:val="center"/>
        <w:rPr>
          <w:rFonts w:asciiTheme="majorHAnsi" w:hAnsiTheme="majorHAnsi" w:cstheme="majorHAnsi"/>
          <w:b/>
          <w:color w:val="0070C0"/>
          <w:sz w:val="32"/>
          <w:szCs w:val="32"/>
        </w:rPr>
      </w:pPr>
      <w:r>
        <w:rPr>
          <w:rFonts w:asciiTheme="majorHAnsi" w:hAnsiTheme="majorHAnsi" w:cstheme="majorHAnsi"/>
          <w:b/>
          <w:color w:val="0070C0"/>
          <w:sz w:val="32"/>
          <w:szCs w:val="32"/>
        </w:rPr>
        <w:t>By: Mitch B</w:t>
      </w:r>
      <w:r w:rsidRPr="00BC5B7F">
        <w:rPr>
          <w:rFonts w:asciiTheme="majorHAnsi" w:hAnsiTheme="majorHAnsi" w:cstheme="majorHAnsi"/>
          <w:b/>
          <w:color w:val="0070C0"/>
          <w:sz w:val="32"/>
          <w:szCs w:val="32"/>
        </w:rPr>
        <w:t>art    Class N453</w:t>
      </w:r>
    </w:p>
    <w:p w:rsidR="00FA68F3" w:rsidRDefault="00FA68F3">
      <w:pPr>
        <w:pStyle w:val="Heading2"/>
      </w:pPr>
    </w:p>
    <w:p w:rsidR="00272B74" w:rsidRPr="00BC5B7F" w:rsidRDefault="00FD10E3">
      <w:pPr>
        <w:pStyle w:val="Heading2"/>
        <w:rPr>
          <w:rFonts w:cstheme="majorHAnsi"/>
          <w:sz w:val="32"/>
          <w:szCs w:val="32"/>
        </w:rPr>
      </w:pPr>
      <w:r w:rsidRPr="00BC5B7F">
        <w:rPr>
          <w:rFonts w:cstheme="majorHAnsi"/>
          <w:sz w:val="32"/>
          <w:szCs w:val="32"/>
        </w:rPr>
        <w:t>Strengths</w:t>
      </w:r>
    </w:p>
    <w:p w:rsidR="00272B74" w:rsidRPr="005579C4" w:rsidRDefault="00FD10E3" w:rsidP="00BC5B7F">
      <w:pPr>
        <w:pStyle w:val="ListBullet"/>
        <w:numPr>
          <w:ilvl w:val="0"/>
          <w:numId w:val="23"/>
        </w:numPr>
        <w:rPr>
          <w:rFonts w:asciiTheme="majorHAnsi" w:hAnsiTheme="majorHAnsi" w:cstheme="majorHAnsi"/>
          <w:sz w:val="28"/>
          <w:szCs w:val="28"/>
        </w:rPr>
      </w:pPr>
      <w:r w:rsidRPr="005579C4">
        <w:rPr>
          <w:rFonts w:asciiTheme="majorHAnsi" w:hAnsiTheme="majorHAnsi" w:cstheme="majorHAnsi"/>
          <w:sz w:val="28"/>
          <w:szCs w:val="28"/>
        </w:rPr>
        <w:t xml:space="preserve"> </w:t>
      </w:r>
      <w:r w:rsidR="00557324" w:rsidRPr="005579C4">
        <w:rPr>
          <w:rFonts w:asciiTheme="majorHAnsi" w:hAnsiTheme="majorHAnsi" w:cstheme="majorHAnsi"/>
          <w:sz w:val="28"/>
          <w:szCs w:val="28"/>
        </w:rPr>
        <w:t>We prioritize staying on the cutting edge of technology, ensuring we remain ahead of competitors rather than playing catch-up.</w:t>
      </w:r>
    </w:p>
    <w:p w:rsidR="00272B74" w:rsidRPr="005579C4" w:rsidRDefault="00557324" w:rsidP="00BC5B7F">
      <w:pPr>
        <w:pStyle w:val="ListBullet"/>
        <w:numPr>
          <w:ilvl w:val="0"/>
          <w:numId w:val="23"/>
        </w:numPr>
        <w:rPr>
          <w:rFonts w:asciiTheme="majorHAnsi" w:hAnsiTheme="majorHAnsi" w:cstheme="majorHAnsi"/>
          <w:sz w:val="28"/>
          <w:szCs w:val="28"/>
        </w:rPr>
      </w:pPr>
      <w:r w:rsidRPr="005579C4">
        <w:rPr>
          <w:rFonts w:asciiTheme="majorHAnsi" w:hAnsiTheme="majorHAnsi" w:cstheme="majorHAnsi"/>
          <w:sz w:val="28"/>
          <w:szCs w:val="28"/>
        </w:rPr>
        <w:t>Located just off the highway with two exits leading directly to us, we are situated in a high-traffic area.</w:t>
      </w:r>
    </w:p>
    <w:p w:rsidR="00272B74" w:rsidRPr="005579C4" w:rsidRDefault="00557324" w:rsidP="00BC5B7F">
      <w:pPr>
        <w:pStyle w:val="ListBullet"/>
        <w:numPr>
          <w:ilvl w:val="0"/>
          <w:numId w:val="23"/>
        </w:numPr>
        <w:rPr>
          <w:rFonts w:asciiTheme="majorHAnsi" w:hAnsiTheme="majorHAnsi" w:cstheme="majorHAnsi"/>
          <w:sz w:val="28"/>
          <w:szCs w:val="28"/>
        </w:rPr>
      </w:pPr>
      <w:r w:rsidRPr="005579C4">
        <w:rPr>
          <w:rFonts w:asciiTheme="majorHAnsi" w:hAnsiTheme="majorHAnsi" w:cstheme="majorHAnsi"/>
          <w:sz w:val="28"/>
          <w:szCs w:val="28"/>
        </w:rPr>
        <w:t>Our Technicians are among the best in the company, with a combined 75 years of experience.</w:t>
      </w:r>
    </w:p>
    <w:p w:rsidR="00272B74" w:rsidRPr="005579C4" w:rsidRDefault="00557324" w:rsidP="00BC5B7F">
      <w:pPr>
        <w:pStyle w:val="ListBullet"/>
        <w:numPr>
          <w:ilvl w:val="0"/>
          <w:numId w:val="23"/>
        </w:numPr>
        <w:rPr>
          <w:rFonts w:asciiTheme="majorHAnsi" w:hAnsiTheme="majorHAnsi" w:cstheme="majorHAnsi"/>
          <w:sz w:val="28"/>
          <w:szCs w:val="28"/>
        </w:rPr>
      </w:pPr>
      <w:r w:rsidRPr="005579C4">
        <w:rPr>
          <w:rFonts w:asciiTheme="majorHAnsi" w:hAnsiTheme="majorHAnsi" w:cstheme="majorHAnsi"/>
          <w:sz w:val="28"/>
          <w:szCs w:val="28"/>
        </w:rPr>
        <w:t>Our loaner fleet is well-managed and has recently turned from a challenge into an asset.</w:t>
      </w:r>
    </w:p>
    <w:p w:rsidR="00557324" w:rsidRPr="005579C4" w:rsidRDefault="00557324" w:rsidP="00BC5B7F">
      <w:pPr>
        <w:pStyle w:val="ListBullet"/>
        <w:numPr>
          <w:ilvl w:val="0"/>
          <w:numId w:val="23"/>
        </w:numPr>
        <w:rPr>
          <w:rFonts w:asciiTheme="majorHAnsi" w:hAnsiTheme="majorHAnsi" w:cstheme="majorHAnsi"/>
          <w:sz w:val="28"/>
          <w:szCs w:val="28"/>
        </w:rPr>
      </w:pPr>
      <w:r w:rsidRPr="005579C4">
        <w:rPr>
          <w:rFonts w:asciiTheme="majorHAnsi" w:hAnsiTheme="majorHAnsi" w:cstheme="majorHAnsi"/>
          <w:sz w:val="28"/>
          <w:szCs w:val="28"/>
        </w:rPr>
        <w:t>The team is committed to delivering the best possible experience for our guests. Customer Satisfaction Index (CSI) is a regular focus and our scores reflect it.</w:t>
      </w:r>
    </w:p>
    <w:p w:rsidR="00272B74" w:rsidRPr="00BC5B7F" w:rsidRDefault="00FD10E3">
      <w:pPr>
        <w:pStyle w:val="Heading2"/>
        <w:rPr>
          <w:rFonts w:cstheme="majorHAnsi"/>
          <w:sz w:val="32"/>
          <w:szCs w:val="32"/>
        </w:rPr>
      </w:pPr>
      <w:r w:rsidRPr="00BC5B7F">
        <w:rPr>
          <w:rFonts w:cstheme="majorHAnsi"/>
          <w:sz w:val="32"/>
          <w:szCs w:val="32"/>
        </w:rPr>
        <w:t>Weaknesses</w:t>
      </w:r>
    </w:p>
    <w:p w:rsidR="00272B74" w:rsidRPr="005579C4" w:rsidRDefault="00557324" w:rsidP="00BC5B7F">
      <w:pPr>
        <w:pStyle w:val="ListBullet"/>
        <w:numPr>
          <w:ilvl w:val="0"/>
          <w:numId w:val="24"/>
        </w:numPr>
        <w:rPr>
          <w:rFonts w:asciiTheme="majorHAnsi" w:hAnsiTheme="majorHAnsi" w:cstheme="majorHAnsi"/>
          <w:sz w:val="28"/>
          <w:szCs w:val="28"/>
        </w:rPr>
      </w:pPr>
      <w:r w:rsidRPr="005579C4">
        <w:rPr>
          <w:rFonts w:asciiTheme="majorHAnsi" w:hAnsiTheme="majorHAnsi" w:cstheme="majorHAnsi"/>
          <w:sz w:val="28"/>
          <w:szCs w:val="28"/>
        </w:rPr>
        <w:t>Consistent second service writer has been difficult to secure, often requiring the manager to handle writing duties instead of leading effectively.</w:t>
      </w:r>
    </w:p>
    <w:p w:rsidR="00272B74" w:rsidRPr="005579C4" w:rsidRDefault="00557324" w:rsidP="00BC5B7F">
      <w:pPr>
        <w:pStyle w:val="ListBullet"/>
        <w:numPr>
          <w:ilvl w:val="0"/>
          <w:numId w:val="24"/>
        </w:numPr>
        <w:rPr>
          <w:rFonts w:asciiTheme="majorHAnsi" w:hAnsiTheme="majorHAnsi" w:cstheme="majorHAnsi"/>
          <w:sz w:val="28"/>
          <w:szCs w:val="28"/>
        </w:rPr>
      </w:pPr>
      <w:r w:rsidRPr="005579C4">
        <w:rPr>
          <w:rFonts w:asciiTheme="majorHAnsi" w:hAnsiTheme="majorHAnsi" w:cstheme="majorHAnsi"/>
          <w:sz w:val="28"/>
          <w:szCs w:val="28"/>
        </w:rPr>
        <w:t>Menu and lane sales are currently weak, with room for improvement</w:t>
      </w:r>
      <w:r w:rsidRPr="005579C4">
        <w:rPr>
          <w:rFonts w:asciiTheme="majorHAnsi" w:hAnsiTheme="majorHAnsi" w:cstheme="majorHAnsi"/>
          <w:sz w:val="28"/>
          <w:szCs w:val="28"/>
        </w:rPr>
        <w:t>.</w:t>
      </w:r>
    </w:p>
    <w:p w:rsidR="00272B74" w:rsidRPr="005579C4" w:rsidRDefault="00557324" w:rsidP="00BC5B7F">
      <w:pPr>
        <w:pStyle w:val="ListBullet"/>
        <w:numPr>
          <w:ilvl w:val="0"/>
          <w:numId w:val="24"/>
        </w:numPr>
        <w:rPr>
          <w:rFonts w:asciiTheme="majorHAnsi" w:hAnsiTheme="majorHAnsi" w:cstheme="majorHAnsi"/>
          <w:sz w:val="28"/>
          <w:szCs w:val="28"/>
        </w:rPr>
      </w:pPr>
      <w:r w:rsidRPr="005579C4">
        <w:rPr>
          <w:rFonts w:asciiTheme="majorHAnsi" w:hAnsiTheme="majorHAnsi" w:cstheme="majorHAnsi"/>
          <w:sz w:val="28"/>
          <w:szCs w:val="28"/>
        </w:rPr>
        <w:t>Marketing efforts have become repetitive, often running the same promotions at the same times each year.</w:t>
      </w:r>
      <w:r w:rsidR="00FA68F3" w:rsidRPr="005579C4">
        <w:rPr>
          <w:rFonts w:asciiTheme="majorHAnsi" w:hAnsiTheme="majorHAnsi" w:cstheme="majorHAnsi"/>
          <w:sz w:val="28"/>
          <w:szCs w:val="28"/>
        </w:rPr>
        <w:t xml:space="preserve"> </w:t>
      </w:r>
      <w:r w:rsidR="00FA68F3" w:rsidRPr="005579C4">
        <w:rPr>
          <w:rFonts w:asciiTheme="majorHAnsi" w:hAnsiTheme="majorHAnsi" w:cstheme="majorHAnsi"/>
          <w:sz w:val="28"/>
          <w:szCs w:val="28"/>
        </w:rPr>
        <w:t>There’s a need for fresh, innovative ideas to make our marketing more engaging and impactful.</w:t>
      </w:r>
    </w:p>
    <w:p w:rsidR="00272B74" w:rsidRPr="005579C4" w:rsidRDefault="00FA68F3" w:rsidP="00BC5B7F">
      <w:pPr>
        <w:pStyle w:val="ListBullet"/>
        <w:numPr>
          <w:ilvl w:val="0"/>
          <w:numId w:val="24"/>
        </w:numPr>
        <w:rPr>
          <w:rFonts w:asciiTheme="majorHAnsi" w:hAnsiTheme="majorHAnsi" w:cstheme="majorHAnsi"/>
          <w:sz w:val="28"/>
          <w:szCs w:val="28"/>
        </w:rPr>
      </w:pPr>
      <w:r w:rsidRPr="005579C4">
        <w:rPr>
          <w:rFonts w:asciiTheme="majorHAnsi" w:hAnsiTheme="majorHAnsi" w:cstheme="majorHAnsi"/>
          <w:sz w:val="28"/>
          <w:szCs w:val="28"/>
        </w:rPr>
        <w:t>Service hours don’t align with sales hours during the week, leading to confusion and guests attempting to pick up vehicles on weekends without prior sales staff knowledge.</w:t>
      </w:r>
    </w:p>
    <w:p w:rsidR="00272B74" w:rsidRPr="005579C4" w:rsidRDefault="00FA68F3" w:rsidP="00BC5B7F">
      <w:pPr>
        <w:pStyle w:val="ListBullet"/>
        <w:numPr>
          <w:ilvl w:val="0"/>
          <w:numId w:val="24"/>
        </w:numPr>
        <w:rPr>
          <w:rFonts w:asciiTheme="majorHAnsi" w:hAnsiTheme="majorHAnsi" w:cstheme="majorHAnsi"/>
          <w:sz w:val="28"/>
          <w:szCs w:val="28"/>
        </w:rPr>
      </w:pPr>
      <w:r w:rsidRPr="005579C4">
        <w:rPr>
          <w:rFonts w:asciiTheme="majorHAnsi" w:hAnsiTheme="majorHAnsi" w:cstheme="majorHAnsi"/>
          <w:sz w:val="28"/>
          <w:szCs w:val="28"/>
        </w:rPr>
        <w:t>Our Service Manager is a strong leader with 18 years of experience. However, he can sometimes be resistant to company requirements when he feels they don’t impact day-to-day operations.</w:t>
      </w:r>
    </w:p>
    <w:p w:rsidR="00272B74" w:rsidRPr="00BC5B7F" w:rsidRDefault="00FD10E3">
      <w:pPr>
        <w:pStyle w:val="Heading2"/>
        <w:rPr>
          <w:rFonts w:cstheme="majorHAnsi"/>
          <w:sz w:val="32"/>
          <w:szCs w:val="32"/>
        </w:rPr>
      </w:pPr>
      <w:r w:rsidRPr="00BC5B7F">
        <w:rPr>
          <w:rFonts w:cstheme="majorHAnsi"/>
          <w:sz w:val="32"/>
          <w:szCs w:val="32"/>
        </w:rPr>
        <w:lastRenderedPageBreak/>
        <w:t>Opportunities</w:t>
      </w:r>
    </w:p>
    <w:p w:rsidR="00272B74" w:rsidRPr="005579C4" w:rsidRDefault="00FA68F3" w:rsidP="00BC5B7F">
      <w:pPr>
        <w:pStyle w:val="ListBullet"/>
        <w:numPr>
          <w:ilvl w:val="0"/>
          <w:numId w:val="25"/>
        </w:numPr>
        <w:rPr>
          <w:rFonts w:asciiTheme="majorHAnsi" w:hAnsiTheme="majorHAnsi" w:cstheme="majorHAnsi"/>
          <w:sz w:val="28"/>
          <w:szCs w:val="28"/>
        </w:rPr>
      </w:pPr>
      <w:r w:rsidRPr="005579C4">
        <w:rPr>
          <w:rStyle w:val="Strong"/>
          <w:rFonts w:asciiTheme="majorHAnsi" w:hAnsiTheme="majorHAnsi" w:cstheme="majorHAnsi"/>
          <w:sz w:val="28"/>
          <w:szCs w:val="28"/>
        </w:rPr>
        <w:t>Hire a Second Service Writer:</w:t>
      </w:r>
      <w:r w:rsidRPr="005579C4">
        <w:rPr>
          <w:rFonts w:asciiTheme="majorHAnsi" w:hAnsiTheme="majorHAnsi" w:cstheme="majorHAnsi"/>
          <w:sz w:val="28"/>
          <w:szCs w:val="28"/>
        </w:rPr>
        <w:t xml:space="preserve"> Bringing on a reliable second service writer will let the Service Manager focus on leading the team instead of handling writing duties.</w:t>
      </w:r>
      <w:r w:rsidR="00FD10E3" w:rsidRPr="005579C4">
        <w:rPr>
          <w:rFonts w:asciiTheme="majorHAnsi" w:hAnsiTheme="majorHAnsi" w:cstheme="majorHAnsi"/>
          <w:sz w:val="28"/>
          <w:szCs w:val="28"/>
        </w:rPr>
        <w:t xml:space="preserve"> </w:t>
      </w:r>
    </w:p>
    <w:p w:rsidR="00272B74" w:rsidRPr="005579C4" w:rsidRDefault="00FA68F3" w:rsidP="00BC5B7F">
      <w:pPr>
        <w:pStyle w:val="ListBullet"/>
        <w:numPr>
          <w:ilvl w:val="0"/>
          <w:numId w:val="25"/>
        </w:numPr>
        <w:rPr>
          <w:rFonts w:asciiTheme="majorHAnsi" w:hAnsiTheme="majorHAnsi" w:cstheme="majorHAnsi"/>
          <w:sz w:val="28"/>
          <w:szCs w:val="28"/>
        </w:rPr>
      </w:pPr>
      <w:r w:rsidRPr="005579C4">
        <w:rPr>
          <w:rStyle w:val="Strong"/>
          <w:rFonts w:asciiTheme="majorHAnsi" w:hAnsiTheme="majorHAnsi" w:cstheme="majorHAnsi"/>
          <w:sz w:val="28"/>
          <w:szCs w:val="28"/>
        </w:rPr>
        <w:t>Boost Menu and Lane Sales:</w:t>
      </w:r>
      <w:r w:rsidRPr="005579C4">
        <w:rPr>
          <w:rFonts w:asciiTheme="majorHAnsi" w:hAnsiTheme="majorHAnsi" w:cstheme="majorHAnsi"/>
          <w:sz w:val="28"/>
          <w:szCs w:val="28"/>
        </w:rPr>
        <w:t xml:space="preserve"> Run quick, practical training sessions to improve menu and lane sales, helping the team capture more revenue.</w:t>
      </w:r>
    </w:p>
    <w:p w:rsidR="00272B74" w:rsidRPr="005579C4" w:rsidRDefault="00FD10E3" w:rsidP="00BC5B7F">
      <w:pPr>
        <w:pStyle w:val="ListBullet"/>
        <w:numPr>
          <w:ilvl w:val="0"/>
          <w:numId w:val="25"/>
        </w:numPr>
        <w:rPr>
          <w:rFonts w:asciiTheme="majorHAnsi" w:hAnsiTheme="majorHAnsi" w:cstheme="majorHAnsi"/>
          <w:sz w:val="28"/>
          <w:szCs w:val="28"/>
        </w:rPr>
      </w:pPr>
      <w:r w:rsidRPr="005579C4">
        <w:rPr>
          <w:rFonts w:asciiTheme="majorHAnsi" w:hAnsiTheme="majorHAnsi" w:cstheme="majorHAnsi"/>
          <w:sz w:val="28"/>
          <w:szCs w:val="28"/>
        </w:rPr>
        <w:t xml:space="preserve"> </w:t>
      </w:r>
      <w:r w:rsidR="00FA68F3" w:rsidRPr="005579C4">
        <w:rPr>
          <w:rStyle w:val="Strong"/>
          <w:rFonts w:asciiTheme="majorHAnsi" w:hAnsiTheme="majorHAnsi" w:cstheme="majorHAnsi"/>
          <w:sz w:val="28"/>
          <w:szCs w:val="28"/>
        </w:rPr>
        <w:t>Revamp Marketing with Fresh Ideas:</w:t>
      </w:r>
      <w:r w:rsidR="00FA68F3" w:rsidRPr="005579C4">
        <w:rPr>
          <w:rFonts w:asciiTheme="majorHAnsi" w:hAnsiTheme="majorHAnsi" w:cstheme="majorHAnsi"/>
          <w:sz w:val="28"/>
          <w:szCs w:val="28"/>
        </w:rPr>
        <w:t xml:space="preserve"> Break the cycle of repetitive promotions by adding new seasonal or creative campaigns to keep guests engaged and attract new ones.</w:t>
      </w:r>
    </w:p>
    <w:p w:rsidR="00272B74" w:rsidRPr="005579C4" w:rsidRDefault="00FD10E3" w:rsidP="00BC5B7F">
      <w:pPr>
        <w:pStyle w:val="ListBullet"/>
        <w:numPr>
          <w:ilvl w:val="0"/>
          <w:numId w:val="25"/>
        </w:numPr>
        <w:rPr>
          <w:rFonts w:asciiTheme="majorHAnsi" w:hAnsiTheme="majorHAnsi" w:cstheme="majorHAnsi"/>
          <w:sz w:val="28"/>
          <w:szCs w:val="28"/>
        </w:rPr>
      </w:pPr>
      <w:r w:rsidRPr="005579C4">
        <w:rPr>
          <w:rFonts w:asciiTheme="majorHAnsi" w:hAnsiTheme="majorHAnsi" w:cstheme="majorHAnsi"/>
          <w:sz w:val="28"/>
          <w:szCs w:val="28"/>
        </w:rPr>
        <w:t xml:space="preserve"> </w:t>
      </w:r>
      <w:r w:rsidR="00FA68F3" w:rsidRPr="005579C4">
        <w:rPr>
          <w:rStyle w:val="Strong"/>
          <w:rFonts w:asciiTheme="majorHAnsi" w:hAnsiTheme="majorHAnsi" w:cstheme="majorHAnsi"/>
          <w:sz w:val="28"/>
          <w:szCs w:val="28"/>
        </w:rPr>
        <w:t>Align Service and Sales Hours:</w:t>
      </w:r>
      <w:r w:rsidR="00FA68F3" w:rsidRPr="005579C4">
        <w:rPr>
          <w:rFonts w:asciiTheme="majorHAnsi" w:hAnsiTheme="majorHAnsi" w:cstheme="majorHAnsi"/>
          <w:sz w:val="28"/>
          <w:szCs w:val="28"/>
        </w:rPr>
        <w:t xml:space="preserve"> Adjust hours or set up better communication between departments to avoid weekend pickup confusion.</w:t>
      </w:r>
    </w:p>
    <w:p w:rsidR="00272B74" w:rsidRPr="005579C4" w:rsidRDefault="00FA68F3" w:rsidP="00BC5B7F">
      <w:pPr>
        <w:pStyle w:val="ListBullet"/>
        <w:numPr>
          <w:ilvl w:val="0"/>
          <w:numId w:val="25"/>
        </w:numPr>
        <w:rPr>
          <w:rFonts w:asciiTheme="majorHAnsi" w:hAnsiTheme="majorHAnsi" w:cstheme="majorHAnsi"/>
          <w:sz w:val="28"/>
          <w:szCs w:val="28"/>
        </w:rPr>
      </w:pPr>
      <w:r w:rsidRPr="005579C4">
        <w:rPr>
          <w:rStyle w:val="Strong"/>
          <w:rFonts w:asciiTheme="majorHAnsi" w:hAnsiTheme="majorHAnsi" w:cstheme="majorHAnsi"/>
          <w:sz w:val="28"/>
          <w:szCs w:val="28"/>
        </w:rPr>
        <w:t>Support Adaptability in Leadership:</w:t>
      </w:r>
      <w:r w:rsidRPr="005579C4">
        <w:rPr>
          <w:rFonts w:asciiTheme="majorHAnsi" w:hAnsiTheme="majorHAnsi" w:cstheme="majorHAnsi"/>
          <w:sz w:val="28"/>
          <w:szCs w:val="28"/>
        </w:rPr>
        <w:t xml:space="preserve"> Help the Service Manager see the benefits of certain company requirements to make daily operations run smoother.</w:t>
      </w:r>
    </w:p>
    <w:p w:rsidR="00272B74" w:rsidRPr="00BC5B7F" w:rsidRDefault="00FD10E3">
      <w:pPr>
        <w:pStyle w:val="Heading2"/>
        <w:rPr>
          <w:rFonts w:cstheme="majorHAnsi"/>
          <w:color w:val="0070C0"/>
          <w:sz w:val="32"/>
          <w:szCs w:val="32"/>
        </w:rPr>
      </w:pPr>
      <w:r w:rsidRPr="00BC5B7F">
        <w:rPr>
          <w:rFonts w:cstheme="majorHAnsi"/>
          <w:color w:val="0070C0"/>
          <w:sz w:val="32"/>
          <w:szCs w:val="32"/>
        </w:rPr>
        <w:t>Threats</w:t>
      </w:r>
    </w:p>
    <w:p w:rsidR="00272B74" w:rsidRPr="005579C4" w:rsidRDefault="00694699" w:rsidP="00BC5B7F">
      <w:pPr>
        <w:pStyle w:val="ListBullet"/>
        <w:numPr>
          <w:ilvl w:val="0"/>
          <w:numId w:val="26"/>
        </w:numPr>
        <w:rPr>
          <w:rFonts w:asciiTheme="majorHAnsi" w:hAnsiTheme="majorHAnsi" w:cstheme="majorHAnsi"/>
          <w:sz w:val="28"/>
          <w:szCs w:val="28"/>
        </w:rPr>
      </w:pPr>
      <w:r w:rsidRPr="005579C4">
        <w:rPr>
          <w:rFonts w:asciiTheme="majorHAnsi" w:hAnsiTheme="majorHAnsi" w:cstheme="majorHAnsi"/>
          <w:sz w:val="28"/>
          <w:szCs w:val="28"/>
        </w:rPr>
        <w:t>Strong competition from multiple Honda dealers in our market increases the risk of losing business if we don’t stay</w:t>
      </w:r>
      <w:r w:rsidRPr="005579C4">
        <w:rPr>
          <w:rFonts w:asciiTheme="majorHAnsi" w:hAnsiTheme="majorHAnsi" w:cstheme="majorHAnsi"/>
          <w:sz w:val="28"/>
          <w:szCs w:val="28"/>
        </w:rPr>
        <w:t xml:space="preserve"> proactive and forward-thinking, as well as competitive.</w:t>
      </w:r>
    </w:p>
    <w:p w:rsidR="00272B74" w:rsidRPr="005579C4" w:rsidRDefault="00FD10E3" w:rsidP="00BC5B7F">
      <w:pPr>
        <w:pStyle w:val="ListBullet"/>
        <w:numPr>
          <w:ilvl w:val="0"/>
          <w:numId w:val="26"/>
        </w:numPr>
        <w:rPr>
          <w:rFonts w:asciiTheme="majorHAnsi" w:hAnsiTheme="majorHAnsi" w:cstheme="majorHAnsi"/>
          <w:sz w:val="28"/>
          <w:szCs w:val="28"/>
        </w:rPr>
      </w:pPr>
      <w:r w:rsidRPr="005579C4">
        <w:rPr>
          <w:rFonts w:asciiTheme="majorHAnsi" w:hAnsiTheme="majorHAnsi" w:cstheme="majorHAnsi"/>
          <w:sz w:val="28"/>
          <w:szCs w:val="28"/>
        </w:rPr>
        <w:t xml:space="preserve"> </w:t>
      </w:r>
      <w:r w:rsidR="00694699" w:rsidRPr="005579C4">
        <w:rPr>
          <w:rFonts w:asciiTheme="majorHAnsi" w:hAnsiTheme="majorHAnsi" w:cstheme="majorHAnsi"/>
          <w:sz w:val="28"/>
          <w:szCs w:val="28"/>
        </w:rPr>
        <w:t>Low Effective Labor Rate</w:t>
      </w:r>
      <w:r w:rsidR="00694699" w:rsidRPr="005579C4">
        <w:rPr>
          <w:rFonts w:asciiTheme="majorHAnsi" w:hAnsiTheme="majorHAnsi" w:cstheme="majorHAnsi"/>
          <w:sz w:val="28"/>
          <w:szCs w:val="28"/>
        </w:rPr>
        <w:t xml:space="preserve"> due to</w:t>
      </w:r>
      <w:r w:rsidR="00694699" w:rsidRPr="005579C4">
        <w:rPr>
          <w:rFonts w:asciiTheme="majorHAnsi" w:hAnsiTheme="majorHAnsi" w:cstheme="majorHAnsi"/>
          <w:sz w:val="28"/>
          <w:szCs w:val="28"/>
        </w:rPr>
        <w:t xml:space="preserve"> a high volume of internal work with budget pricing. This is a company standard</w:t>
      </w:r>
      <w:r w:rsidR="00BB2140" w:rsidRPr="005579C4">
        <w:rPr>
          <w:rFonts w:asciiTheme="majorHAnsi" w:hAnsiTheme="majorHAnsi" w:cstheme="majorHAnsi"/>
          <w:sz w:val="28"/>
          <w:szCs w:val="28"/>
        </w:rPr>
        <w:t>. Customer pay is also low due to us being a 70% maintenance shop.</w:t>
      </w:r>
    </w:p>
    <w:p w:rsidR="00272B74" w:rsidRPr="005579C4" w:rsidRDefault="00694699" w:rsidP="00BC5B7F">
      <w:pPr>
        <w:pStyle w:val="ListBullet"/>
        <w:numPr>
          <w:ilvl w:val="0"/>
          <w:numId w:val="26"/>
        </w:numPr>
        <w:rPr>
          <w:rFonts w:asciiTheme="majorHAnsi" w:hAnsiTheme="majorHAnsi" w:cstheme="majorHAnsi"/>
          <w:sz w:val="28"/>
          <w:szCs w:val="28"/>
        </w:rPr>
      </w:pPr>
      <w:r w:rsidRPr="005579C4">
        <w:rPr>
          <w:rFonts w:asciiTheme="majorHAnsi" w:hAnsiTheme="majorHAnsi" w:cstheme="majorHAnsi"/>
          <w:sz w:val="28"/>
          <w:szCs w:val="28"/>
        </w:rPr>
        <w:t>Finding a quality writer that either has experience or the ability to adapt quickly. People want the view, but they don’t want to make the climb!</w:t>
      </w:r>
    </w:p>
    <w:p w:rsidR="00272B74" w:rsidRPr="005579C4" w:rsidRDefault="00FD10E3" w:rsidP="00BC5B7F">
      <w:pPr>
        <w:pStyle w:val="ListBullet"/>
        <w:numPr>
          <w:ilvl w:val="0"/>
          <w:numId w:val="26"/>
        </w:numPr>
        <w:rPr>
          <w:rFonts w:asciiTheme="majorHAnsi" w:hAnsiTheme="majorHAnsi" w:cstheme="majorHAnsi"/>
          <w:sz w:val="28"/>
          <w:szCs w:val="28"/>
        </w:rPr>
      </w:pPr>
      <w:r w:rsidRPr="005579C4">
        <w:rPr>
          <w:rFonts w:asciiTheme="majorHAnsi" w:hAnsiTheme="majorHAnsi" w:cstheme="majorHAnsi"/>
          <w:sz w:val="28"/>
          <w:szCs w:val="28"/>
        </w:rPr>
        <w:t xml:space="preserve"> </w:t>
      </w:r>
      <w:r w:rsidR="00694699" w:rsidRPr="005579C4">
        <w:rPr>
          <w:rFonts w:asciiTheme="majorHAnsi" w:hAnsiTheme="majorHAnsi" w:cstheme="majorHAnsi"/>
          <w:sz w:val="28"/>
          <w:szCs w:val="28"/>
        </w:rPr>
        <w:t>Independent shops operate with extended hours, more days open, and often undercut our labor rates, increasing competition.</w:t>
      </w:r>
    </w:p>
    <w:p w:rsidR="00272B74" w:rsidRPr="005579C4" w:rsidRDefault="00FD10E3" w:rsidP="00BC5B7F">
      <w:pPr>
        <w:pStyle w:val="ListBullet"/>
        <w:numPr>
          <w:ilvl w:val="0"/>
          <w:numId w:val="26"/>
        </w:numPr>
        <w:rPr>
          <w:rFonts w:asciiTheme="majorHAnsi" w:hAnsiTheme="majorHAnsi" w:cstheme="majorHAnsi"/>
          <w:sz w:val="28"/>
          <w:szCs w:val="28"/>
        </w:rPr>
      </w:pPr>
      <w:r w:rsidRPr="005579C4">
        <w:rPr>
          <w:rFonts w:asciiTheme="majorHAnsi" w:hAnsiTheme="majorHAnsi" w:cstheme="majorHAnsi"/>
          <w:sz w:val="28"/>
          <w:szCs w:val="28"/>
        </w:rPr>
        <w:t xml:space="preserve"> </w:t>
      </w:r>
      <w:r w:rsidR="00BB2140" w:rsidRPr="005579C4">
        <w:rPr>
          <w:rFonts w:asciiTheme="majorHAnsi" w:hAnsiTheme="majorHAnsi" w:cstheme="majorHAnsi"/>
          <w:sz w:val="28"/>
          <w:szCs w:val="28"/>
        </w:rPr>
        <w:t>Economic uncertainty is making people hesitant to commit to larger, costly repairs and leading them to delay maintenance, assuming they can get by without it.</w:t>
      </w:r>
    </w:p>
    <w:p w:rsidR="00BB2140" w:rsidRPr="005579C4" w:rsidRDefault="00BB2140" w:rsidP="00BB2140">
      <w:pPr>
        <w:pStyle w:val="ListBullet"/>
        <w:numPr>
          <w:ilvl w:val="0"/>
          <w:numId w:val="0"/>
        </w:numPr>
        <w:ind w:left="360" w:hanging="360"/>
        <w:rPr>
          <w:rFonts w:asciiTheme="majorHAnsi" w:hAnsiTheme="majorHAnsi" w:cstheme="majorHAnsi"/>
          <w:sz w:val="28"/>
          <w:szCs w:val="28"/>
        </w:rPr>
      </w:pPr>
    </w:p>
    <w:p w:rsidR="00BB2140" w:rsidRPr="005579C4" w:rsidRDefault="00BB2140" w:rsidP="00BB2140">
      <w:pPr>
        <w:pStyle w:val="ListBullet"/>
        <w:numPr>
          <w:ilvl w:val="0"/>
          <w:numId w:val="0"/>
        </w:numPr>
        <w:ind w:left="360" w:hanging="360"/>
        <w:rPr>
          <w:rFonts w:asciiTheme="majorHAnsi" w:hAnsiTheme="majorHAnsi" w:cstheme="majorHAnsi"/>
          <w:sz w:val="28"/>
          <w:szCs w:val="28"/>
        </w:rPr>
      </w:pPr>
    </w:p>
    <w:p w:rsidR="00BB2140" w:rsidRPr="005579C4" w:rsidRDefault="00BB2140" w:rsidP="00BB2140">
      <w:pPr>
        <w:pStyle w:val="ListBullet"/>
        <w:numPr>
          <w:ilvl w:val="0"/>
          <w:numId w:val="0"/>
        </w:numPr>
        <w:ind w:left="360" w:hanging="360"/>
        <w:rPr>
          <w:rFonts w:asciiTheme="majorHAnsi" w:hAnsiTheme="majorHAnsi" w:cstheme="majorHAnsi"/>
          <w:sz w:val="28"/>
          <w:szCs w:val="28"/>
        </w:rPr>
      </w:pPr>
    </w:p>
    <w:p w:rsidR="00BB2140" w:rsidRPr="00BC5B7F" w:rsidRDefault="000C0503" w:rsidP="000C0503">
      <w:pPr>
        <w:pStyle w:val="ListBullet"/>
        <w:numPr>
          <w:ilvl w:val="0"/>
          <w:numId w:val="0"/>
        </w:numPr>
        <w:ind w:left="360" w:hanging="360"/>
        <w:rPr>
          <w:rFonts w:asciiTheme="majorHAnsi" w:hAnsiTheme="majorHAnsi" w:cstheme="majorHAnsi"/>
          <w:b/>
          <w:color w:val="0070C0"/>
          <w:sz w:val="32"/>
          <w:szCs w:val="32"/>
        </w:rPr>
      </w:pPr>
      <w:r w:rsidRPr="00BC5B7F">
        <w:rPr>
          <w:rFonts w:asciiTheme="majorHAnsi" w:hAnsiTheme="majorHAnsi" w:cstheme="majorHAnsi"/>
          <w:b/>
          <w:color w:val="0070C0"/>
          <w:sz w:val="32"/>
          <w:szCs w:val="32"/>
        </w:rPr>
        <w:lastRenderedPageBreak/>
        <w:t>Objectives</w:t>
      </w:r>
    </w:p>
    <w:p w:rsidR="000C0503" w:rsidRPr="005579C4" w:rsidRDefault="000C0503" w:rsidP="00BC5B7F">
      <w:pPr>
        <w:pStyle w:val="ListBullet"/>
        <w:numPr>
          <w:ilvl w:val="0"/>
          <w:numId w:val="27"/>
        </w:numPr>
        <w:rPr>
          <w:rFonts w:asciiTheme="majorHAnsi" w:hAnsiTheme="majorHAnsi" w:cstheme="majorHAnsi"/>
          <w:b/>
          <w:color w:val="000000" w:themeColor="text1"/>
          <w:sz w:val="28"/>
          <w:szCs w:val="28"/>
        </w:rPr>
      </w:pPr>
      <w:r w:rsidRPr="005579C4">
        <w:rPr>
          <w:rStyle w:val="Strong"/>
          <w:rFonts w:asciiTheme="majorHAnsi" w:hAnsiTheme="majorHAnsi" w:cstheme="majorHAnsi"/>
          <w:sz w:val="28"/>
          <w:szCs w:val="28"/>
        </w:rPr>
        <w:t>Increase ELR by Diversifying Work Mix:</w:t>
      </w:r>
      <w:r w:rsidRPr="005579C4">
        <w:rPr>
          <w:rFonts w:asciiTheme="majorHAnsi" w:hAnsiTheme="majorHAnsi" w:cstheme="majorHAnsi"/>
          <w:sz w:val="28"/>
          <w:szCs w:val="28"/>
        </w:rPr>
        <w:t xml:space="preserve"> Focus on attracting more </w:t>
      </w:r>
      <w:proofErr w:type="gramStart"/>
      <w:r w:rsidRPr="005579C4">
        <w:rPr>
          <w:rFonts w:asciiTheme="majorHAnsi" w:hAnsiTheme="majorHAnsi" w:cstheme="majorHAnsi"/>
          <w:sz w:val="28"/>
          <w:szCs w:val="28"/>
        </w:rPr>
        <w:t>customer-pay</w:t>
      </w:r>
      <w:proofErr w:type="gramEnd"/>
      <w:r w:rsidRPr="005579C4">
        <w:rPr>
          <w:rFonts w:asciiTheme="majorHAnsi" w:hAnsiTheme="majorHAnsi" w:cstheme="majorHAnsi"/>
          <w:sz w:val="28"/>
          <w:szCs w:val="28"/>
        </w:rPr>
        <w:t xml:space="preserve"> work to balance internal jobs and improve the overall Effective Labor Rate.</w:t>
      </w:r>
    </w:p>
    <w:p w:rsidR="000C0503" w:rsidRPr="005579C4" w:rsidRDefault="000C0503" w:rsidP="00BC5B7F">
      <w:pPr>
        <w:pStyle w:val="ListBullet"/>
        <w:numPr>
          <w:ilvl w:val="0"/>
          <w:numId w:val="27"/>
        </w:numPr>
        <w:rPr>
          <w:rFonts w:asciiTheme="majorHAnsi" w:hAnsiTheme="majorHAnsi" w:cstheme="majorHAnsi"/>
          <w:b/>
          <w:color w:val="000000" w:themeColor="text1"/>
          <w:sz w:val="28"/>
          <w:szCs w:val="28"/>
        </w:rPr>
      </w:pPr>
      <w:r w:rsidRPr="005579C4">
        <w:rPr>
          <w:rStyle w:val="Strong"/>
          <w:rFonts w:asciiTheme="majorHAnsi" w:hAnsiTheme="majorHAnsi" w:cstheme="majorHAnsi"/>
          <w:sz w:val="28"/>
          <w:szCs w:val="28"/>
        </w:rPr>
        <w:t>Enhance Competitive Edge Through Extended Hours:</w:t>
      </w:r>
      <w:r w:rsidRPr="005579C4">
        <w:rPr>
          <w:rFonts w:asciiTheme="majorHAnsi" w:hAnsiTheme="majorHAnsi" w:cstheme="majorHAnsi"/>
          <w:sz w:val="28"/>
          <w:szCs w:val="28"/>
        </w:rPr>
        <w:t xml:space="preserve"> Explore extending service hours or offering weekend appointments to match or exceed independent shops, improving convenience for customers.</w:t>
      </w:r>
    </w:p>
    <w:p w:rsidR="000C0503" w:rsidRPr="005579C4" w:rsidRDefault="000C0503" w:rsidP="00BC5B7F">
      <w:pPr>
        <w:pStyle w:val="ListBullet"/>
        <w:numPr>
          <w:ilvl w:val="0"/>
          <w:numId w:val="27"/>
        </w:numPr>
        <w:rPr>
          <w:rFonts w:asciiTheme="majorHAnsi" w:hAnsiTheme="majorHAnsi" w:cstheme="majorHAnsi"/>
          <w:b/>
          <w:color w:val="000000" w:themeColor="text1"/>
          <w:sz w:val="28"/>
          <w:szCs w:val="28"/>
        </w:rPr>
      </w:pPr>
      <w:r w:rsidRPr="005579C4">
        <w:rPr>
          <w:rStyle w:val="Strong"/>
          <w:rFonts w:asciiTheme="majorHAnsi" w:hAnsiTheme="majorHAnsi" w:cstheme="majorHAnsi"/>
          <w:sz w:val="28"/>
          <w:szCs w:val="28"/>
        </w:rPr>
        <w:t>Develop Targeted Marketing for Economic Concerns:</w:t>
      </w:r>
      <w:r w:rsidRPr="005579C4">
        <w:rPr>
          <w:rFonts w:asciiTheme="majorHAnsi" w:hAnsiTheme="majorHAnsi" w:cstheme="majorHAnsi"/>
          <w:sz w:val="28"/>
          <w:szCs w:val="28"/>
        </w:rPr>
        <w:t xml:space="preserve"> Create marketing campaigns that address customers' economic hesitations, promoting affordable maintenance packages, payment plans, or discounts on essential repairs.</w:t>
      </w:r>
    </w:p>
    <w:p w:rsidR="000C0503" w:rsidRPr="005579C4" w:rsidRDefault="000C0503" w:rsidP="00BC5B7F">
      <w:pPr>
        <w:pStyle w:val="ListBullet"/>
        <w:numPr>
          <w:ilvl w:val="0"/>
          <w:numId w:val="27"/>
        </w:numPr>
        <w:rPr>
          <w:rFonts w:asciiTheme="majorHAnsi" w:hAnsiTheme="majorHAnsi" w:cstheme="majorHAnsi"/>
          <w:b/>
          <w:color w:val="000000" w:themeColor="text1"/>
          <w:sz w:val="28"/>
          <w:szCs w:val="28"/>
        </w:rPr>
      </w:pPr>
      <w:r w:rsidRPr="005579C4">
        <w:rPr>
          <w:rStyle w:val="Strong"/>
          <w:rFonts w:asciiTheme="majorHAnsi" w:hAnsiTheme="majorHAnsi" w:cstheme="majorHAnsi"/>
          <w:sz w:val="28"/>
          <w:szCs w:val="28"/>
        </w:rPr>
        <w:t>Strengthen Differentiation in a Competitive Market:</w:t>
      </w:r>
      <w:r w:rsidRPr="005579C4">
        <w:rPr>
          <w:rFonts w:asciiTheme="majorHAnsi" w:hAnsiTheme="majorHAnsi" w:cstheme="majorHAnsi"/>
          <w:sz w:val="28"/>
          <w:szCs w:val="28"/>
        </w:rPr>
        <w:t xml:space="preserve"> Invest in forward-thinking services or technology, like online scheduling and pickup/delivery options, to set us apart from other Honda dealers and retain more customers.</w:t>
      </w:r>
    </w:p>
    <w:p w:rsidR="000C0503" w:rsidRPr="005579C4" w:rsidRDefault="000C0503" w:rsidP="00BC5B7F">
      <w:pPr>
        <w:pStyle w:val="ListBullet"/>
        <w:numPr>
          <w:ilvl w:val="0"/>
          <w:numId w:val="27"/>
        </w:numPr>
        <w:rPr>
          <w:rFonts w:asciiTheme="majorHAnsi" w:hAnsiTheme="majorHAnsi" w:cstheme="majorHAnsi"/>
          <w:b/>
          <w:color w:val="000000" w:themeColor="text1"/>
          <w:sz w:val="28"/>
          <w:szCs w:val="28"/>
        </w:rPr>
      </w:pPr>
      <w:r w:rsidRPr="005579C4">
        <w:rPr>
          <w:rStyle w:val="Strong"/>
          <w:rFonts w:asciiTheme="majorHAnsi" w:hAnsiTheme="majorHAnsi" w:cstheme="majorHAnsi"/>
          <w:sz w:val="28"/>
          <w:szCs w:val="28"/>
        </w:rPr>
        <w:t>Boost Menu and Lane Sales Training:</w:t>
      </w:r>
      <w:r w:rsidRPr="005579C4">
        <w:rPr>
          <w:rFonts w:asciiTheme="majorHAnsi" w:hAnsiTheme="majorHAnsi" w:cstheme="majorHAnsi"/>
          <w:sz w:val="28"/>
          <w:szCs w:val="28"/>
        </w:rPr>
        <w:t xml:space="preserve"> Implement practical sales training focused on menu and lane services to increase upsells and provide more value to guests, countering competitive price pressure from independent shops.</w:t>
      </w:r>
    </w:p>
    <w:p w:rsidR="000C0503" w:rsidRPr="005579C4" w:rsidRDefault="000C0503" w:rsidP="00BC5B7F">
      <w:pPr>
        <w:pStyle w:val="ListBullet"/>
        <w:numPr>
          <w:ilvl w:val="0"/>
          <w:numId w:val="27"/>
        </w:numPr>
        <w:rPr>
          <w:rFonts w:asciiTheme="majorHAnsi" w:hAnsiTheme="majorHAnsi" w:cstheme="majorHAnsi"/>
          <w:b/>
          <w:color w:val="000000" w:themeColor="text1"/>
          <w:sz w:val="28"/>
          <w:szCs w:val="28"/>
        </w:rPr>
      </w:pPr>
      <w:r w:rsidRPr="005579C4">
        <w:rPr>
          <w:rStyle w:val="Strong"/>
          <w:rFonts w:asciiTheme="majorHAnsi" w:hAnsiTheme="majorHAnsi" w:cstheme="majorHAnsi"/>
          <w:sz w:val="28"/>
          <w:szCs w:val="28"/>
        </w:rPr>
        <w:t>Revitalize Marketing Strategy with Fresh Ideas:</w:t>
      </w:r>
      <w:r w:rsidRPr="005579C4">
        <w:rPr>
          <w:rFonts w:asciiTheme="majorHAnsi" w:hAnsiTheme="majorHAnsi" w:cstheme="majorHAnsi"/>
          <w:sz w:val="28"/>
          <w:szCs w:val="28"/>
        </w:rPr>
        <w:t xml:space="preserve"> Break out of the usual marketing routine with innovative campaigns that highlight what sets us apart, attracting new business in a competitive market.</w:t>
      </w:r>
    </w:p>
    <w:p w:rsidR="000C0503" w:rsidRPr="005579C4" w:rsidRDefault="000C0503" w:rsidP="000C0503">
      <w:pPr>
        <w:pStyle w:val="ListBullet"/>
        <w:numPr>
          <w:ilvl w:val="0"/>
          <w:numId w:val="0"/>
        </w:numPr>
        <w:ind w:left="360" w:hanging="360"/>
        <w:rPr>
          <w:rFonts w:asciiTheme="majorHAnsi" w:hAnsiTheme="majorHAnsi" w:cstheme="majorHAnsi"/>
          <w:b/>
          <w:color w:val="000000" w:themeColor="text1"/>
          <w:sz w:val="28"/>
          <w:szCs w:val="28"/>
        </w:rPr>
      </w:pPr>
    </w:p>
    <w:p w:rsidR="005579C4" w:rsidRPr="005579C4" w:rsidRDefault="005579C4" w:rsidP="000C0503">
      <w:pPr>
        <w:pStyle w:val="ListBullet"/>
        <w:numPr>
          <w:ilvl w:val="0"/>
          <w:numId w:val="0"/>
        </w:numPr>
        <w:ind w:left="360" w:hanging="360"/>
        <w:rPr>
          <w:rFonts w:asciiTheme="majorHAnsi" w:hAnsiTheme="majorHAnsi" w:cstheme="majorHAnsi"/>
          <w:b/>
          <w:color w:val="0070C0"/>
          <w:sz w:val="28"/>
          <w:szCs w:val="28"/>
        </w:rPr>
      </w:pPr>
    </w:p>
    <w:p w:rsidR="005579C4" w:rsidRPr="005579C4" w:rsidRDefault="005579C4" w:rsidP="000C0503">
      <w:pPr>
        <w:pStyle w:val="ListBullet"/>
        <w:numPr>
          <w:ilvl w:val="0"/>
          <w:numId w:val="0"/>
        </w:numPr>
        <w:ind w:left="360" w:hanging="360"/>
        <w:rPr>
          <w:rFonts w:asciiTheme="majorHAnsi" w:hAnsiTheme="majorHAnsi" w:cstheme="majorHAnsi"/>
          <w:b/>
          <w:color w:val="0070C0"/>
          <w:sz w:val="28"/>
          <w:szCs w:val="28"/>
        </w:rPr>
      </w:pPr>
    </w:p>
    <w:p w:rsidR="005579C4" w:rsidRPr="005579C4" w:rsidRDefault="005579C4" w:rsidP="000C0503">
      <w:pPr>
        <w:pStyle w:val="ListBullet"/>
        <w:numPr>
          <w:ilvl w:val="0"/>
          <w:numId w:val="0"/>
        </w:numPr>
        <w:ind w:left="360" w:hanging="360"/>
        <w:rPr>
          <w:rFonts w:asciiTheme="majorHAnsi" w:hAnsiTheme="majorHAnsi" w:cstheme="majorHAnsi"/>
          <w:b/>
          <w:color w:val="0070C0"/>
          <w:sz w:val="28"/>
          <w:szCs w:val="28"/>
        </w:rPr>
      </w:pPr>
    </w:p>
    <w:p w:rsidR="005579C4" w:rsidRPr="005579C4" w:rsidRDefault="005579C4" w:rsidP="000C0503">
      <w:pPr>
        <w:pStyle w:val="ListBullet"/>
        <w:numPr>
          <w:ilvl w:val="0"/>
          <w:numId w:val="0"/>
        </w:numPr>
        <w:ind w:left="360" w:hanging="360"/>
        <w:rPr>
          <w:rFonts w:asciiTheme="majorHAnsi" w:hAnsiTheme="majorHAnsi" w:cstheme="majorHAnsi"/>
          <w:b/>
          <w:color w:val="0070C0"/>
          <w:sz w:val="28"/>
          <w:szCs w:val="28"/>
        </w:rPr>
      </w:pPr>
    </w:p>
    <w:p w:rsidR="005579C4" w:rsidRPr="005579C4" w:rsidRDefault="005579C4" w:rsidP="000C0503">
      <w:pPr>
        <w:pStyle w:val="ListBullet"/>
        <w:numPr>
          <w:ilvl w:val="0"/>
          <w:numId w:val="0"/>
        </w:numPr>
        <w:ind w:left="360" w:hanging="360"/>
        <w:rPr>
          <w:rFonts w:asciiTheme="majorHAnsi" w:hAnsiTheme="majorHAnsi" w:cstheme="majorHAnsi"/>
          <w:b/>
          <w:color w:val="0070C0"/>
          <w:sz w:val="28"/>
          <w:szCs w:val="28"/>
        </w:rPr>
      </w:pPr>
    </w:p>
    <w:p w:rsidR="005579C4" w:rsidRPr="005579C4" w:rsidRDefault="005579C4" w:rsidP="000C0503">
      <w:pPr>
        <w:pStyle w:val="ListBullet"/>
        <w:numPr>
          <w:ilvl w:val="0"/>
          <w:numId w:val="0"/>
        </w:numPr>
        <w:ind w:left="360" w:hanging="360"/>
        <w:rPr>
          <w:rFonts w:asciiTheme="majorHAnsi" w:hAnsiTheme="majorHAnsi" w:cstheme="majorHAnsi"/>
          <w:b/>
          <w:color w:val="0070C0"/>
          <w:sz w:val="28"/>
          <w:szCs w:val="28"/>
        </w:rPr>
      </w:pPr>
    </w:p>
    <w:p w:rsidR="005579C4" w:rsidRPr="005579C4" w:rsidRDefault="005579C4" w:rsidP="000C0503">
      <w:pPr>
        <w:pStyle w:val="ListBullet"/>
        <w:numPr>
          <w:ilvl w:val="0"/>
          <w:numId w:val="0"/>
        </w:numPr>
        <w:ind w:left="360" w:hanging="360"/>
        <w:rPr>
          <w:rFonts w:asciiTheme="majorHAnsi" w:hAnsiTheme="majorHAnsi" w:cstheme="majorHAnsi"/>
          <w:b/>
          <w:color w:val="0070C0"/>
          <w:sz w:val="28"/>
          <w:szCs w:val="28"/>
        </w:rPr>
      </w:pPr>
    </w:p>
    <w:p w:rsidR="005579C4" w:rsidRPr="005579C4" w:rsidRDefault="005579C4" w:rsidP="000C0503">
      <w:pPr>
        <w:pStyle w:val="ListBullet"/>
        <w:numPr>
          <w:ilvl w:val="0"/>
          <w:numId w:val="0"/>
        </w:numPr>
        <w:ind w:left="360" w:hanging="360"/>
        <w:rPr>
          <w:rFonts w:asciiTheme="majorHAnsi" w:hAnsiTheme="majorHAnsi" w:cstheme="majorHAnsi"/>
          <w:b/>
          <w:color w:val="0070C0"/>
          <w:sz w:val="28"/>
          <w:szCs w:val="28"/>
        </w:rPr>
      </w:pPr>
    </w:p>
    <w:p w:rsidR="005579C4" w:rsidRPr="005579C4" w:rsidRDefault="005579C4" w:rsidP="000C0503">
      <w:pPr>
        <w:pStyle w:val="ListBullet"/>
        <w:numPr>
          <w:ilvl w:val="0"/>
          <w:numId w:val="0"/>
        </w:numPr>
        <w:ind w:left="360" w:hanging="360"/>
        <w:rPr>
          <w:rFonts w:asciiTheme="majorHAnsi" w:hAnsiTheme="majorHAnsi" w:cstheme="majorHAnsi"/>
          <w:b/>
          <w:color w:val="0070C0"/>
          <w:sz w:val="28"/>
          <w:szCs w:val="28"/>
        </w:rPr>
      </w:pPr>
    </w:p>
    <w:p w:rsidR="000C0503" w:rsidRPr="00BC5B7F" w:rsidRDefault="000C0503" w:rsidP="000C0503">
      <w:pPr>
        <w:pStyle w:val="ListBullet"/>
        <w:numPr>
          <w:ilvl w:val="0"/>
          <w:numId w:val="0"/>
        </w:numPr>
        <w:ind w:left="360" w:hanging="360"/>
        <w:rPr>
          <w:rFonts w:asciiTheme="majorHAnsi" w:hAnsiTheme="majorHAnsi" w:cstheme="majorHAnsi"/>
          <w:b/>
          <w:color w:val="0070C0"/>
          <w:sz w:val="32"/>
          <w:szCs w:val="32"/>
        </w:rPr>
      </w:pPr>
      <w:r w:rsidRPr="00BC5B7F">
        <w:rPr>
          <w:rFonts w:asciiTheme="majorHAnsi" w:hAnsiTheme="majorHAnsi" w:cstheme="majorHAnsi"/>
          <w:b/>
          <w:color w:val="0070C0"/>
          <w:sz w:val="32"/>
          <w:szCs w:val="32"/>
        </w:rPr>
        <w:lastRenderedPageBreak/>
        <w:t>Strategies</w:t>
      </w:r>
    </w:p>
    <w:p w:rsidR="000C0503" w:rsidRPr="005579C4" w:rsidRDefault="000C0503" w:rsidP="00BC5B7F">
      <w:pPr>
        <w:pStyle w:val="ListBullet"/>
        <w:numPr>
          <w:ilvl w:val="0"/>
          <w:numId w:val="28"/>
        </w:numPr>
        <w:rPr>
          <w:rFonts w:asciiTheme="majorHAnsi" w:hAnsiTheme="majorHAnsi" w:cstheme="majorHAnsi"/>
          <w:b/>
          <w:sz w:val="28"/>
          <w:szCs w:val="28"/>
        </w:rPr>
      </w:pPr>
      <w:r w:rsidRPr="005579C4">
        <w:rPr>
          <w:rStyle w:val="Strong"/>
          <w:rFonts w:asciiTheme="majorHAnsi" w:hAnsiTheme="majorHAnsi" w:cstheme="majorHAnsi"/>
          <w:sz w:val="28"/>
          <w:szCs w:val="28"/>
        </w:rPr>
        <w:t>Refresh Marketing with New Ideas:</w:t>
      </w:r>
      <w:r w:rsidRPr="005579C4">
        <w:rPr>
          <w:rFonts w:asciiTheme="majorHAnsi" w:hAnsiTheme="majorHAnsi" w:cstheme="majorHAnsi"/>
          <w:sz w:val="28"/>
          <w:szCs w:val="28"/>
        </w:rPr>
        <w:t xml:space="preserve"> Try new seasonal promotions and online ads to keep customers interested.</w:t>
      </w:r>
    </w:p>
    <w:p w:rsidR="000C0503" w:rsidRPr="005579C4" w:rsidRDefault="000C0503" w:rsidP="00BC5B7F">
      <w:pPr>
        <w:pStyle w:val="ListBullet"/>
        <w:numPr>
          <w:ilvl w:val="0"/>
          <w:numId w:val="28"/>
        </w:numPr>
        <w:rPr>
          <w:rFonts w:asciiTheme="majorHAnsi" w:hAnsiTheme="majorHAnsi" w:cstheme="majorHAnsi"/>
          <w:b/>
          <w:sz w:val="28"/>
          <w:szCs w:val="28"/>
        </w:rPr>
      </w:pPr>
      <w:r w:rsidRPr="005579C4">
        <w:rPr>
          <w:rStyle w:val="Strong"/>
          <w:rFonts w:asciiTheme="majorHAnsi" w:hAnsiTheme="majorHAnsi" w:cstheme="majorHAnsi"/>
          <w:sz w:val="28"/>
          <w:szCs w:val="28"/>
        </w:rPr>
        <w:t>Boost Sales with Quick Training:</w:t>
      </w:r>
      <w:r w:rsidRPr="005579C4">
        <w:rPr>
          <w:rFonts w:asciiTheme="majorHAnsi" w:hAnsiTheme="majorHAnsi" w:cstheme="majorHAnsi"/>
          <w:sz w:val="28"/>
          <w:szCs w:val="28"/>
        </w:rPr>
        <w:t xml:space="preserve"> Give the team short, practical training sessions to improve menu and lane sales.</w:t>
      </w:r>
    </w:p>
    <w:p w:rsidR="000C0503" w:rsidRPr="005579C4" w:rsidRDefault="000C0503" w:rsidP="00BC5B7F">
      <w:pPr>
        <w:pStyle w:val="ListBullet"/>
        <w:numPr>
          <w:ilvl w:val="0"/>
          <w:numId w:val="28"/>
        </w:numPr>
        <w:rPr>
          <w:rFonts w:asciiTheme="majorHAnsi" w:hAnsiTheme="majorHAnsi" w:cstheme="majorHAnsi"/>
          <w:b/>
          <w:sz w:val="28"/>
          <w:szCs w:val="28"/>
        </w:rPr>
      </w:pPr>
      <w:r w:rsidRPr="005579C4">
        <w:rPr>
          <w:rStyle w:val="Strong"/>
          <w:rFonts w:asciiTheme="majorHAnsi" w:hAnsiTheme="majorHAnsi" w:cstheme="majorHAnsi"/>
          <w:sz w:val="28"/>
          <w:szCs w:val="28"/>
        </w:rPr>
        <w:t>Stand Out with Better Service:</w:t>
      </w:r>
      <w:r w:rsidRPr="005579C4">
        <w:rPr>
          <w:rFonts w:asciiTheme="majorHAnsi" w:hAnsiTheme="majorHAnsi" w:cstheme="majorHAnsi"/>
          <w:sz w:val="28"/>
          <w:szCs w:val="28"/>
        </w:rPr>
        <w:t xml:space="preserve"> Add perks like vehicle pickup and digital updates to keep customers happy and coming back.</w:t>
      </w:r>
    </w:p>
    <w:p w:rsidR="000C0503" w:rsidRPr="005579C4" w:rsidRDefault="000C0503" w:rsidP="00BC5B7F">
      <w:pPr>
        <w:pStyle w:val="ListBullet"/>
        <w:numPr>
          <w:ilvl w:val="0"/>
          <w:numId w:val="28"/>
        </w:numPr>
        <w:rPr>
          <w:rFonts w:asciiTheme="majorHAnsi" w:hAnsiTheme="majorHAnsi" w:cstheme="majorHAnsi"/>
          <w:b/>
          <w:sz w:val="28"/>
          <w:szCs w:val="28"/>
        </w:rPr>
      </w:pPr>
      <w:r w:rsidRPr="005579C4">
        <w:rPr>
          <w:rStyle w:val="Strong"/>
          <w:rFonts w:asciiTheme="majorHAnsi" w:hAnsiTheme="majorHAnsi" w:cstheme="majorHAnsi"/>
          <w:sz w:val="28"/>
          <w:szCs w:val="28"/>
        </w:rPr>
        <w:t>Offer Payment Plans:</w:t>
      </w:r>
      <w:r w:rsidRPr="005579C4">
        <w:rPr>
          <w:rFonts w:asciiTheme="majorHAnsi" w:hAnsiTheme="majorHAnsi" w:cstheme="majorHAnsi"/>
          <w:sz w:val="28"/>
          <w:szCs w:val="28"/>
        </w:rPr>
        <w:t xml:space="preserve"> Make repairs more affordable by giving customers payment options for big jobs.</w:t>
      </w:r>
      <w:r w:rsidRPr="005579C4">
        <w:rPr>
          <w:rFonts w:asciiTheme="majorHAnsi" w:hAnsiTheme="majorHAnsi" w:cstheme="majorHAnsi"/>
          <w:sz w:val="28"/>
          <w:szCs w:val="28"/>
        </w:rPr>
        <w:t xml:space="preserve"> (</w:t>
      </w:r>
      <w:proofErr w:type="spellStart"/>
      <w:r w:rsidRPr="005579C4">
        <w:rPr>
          <w:rFonts w:asciiTheme="majorHAnsi" w:hAnsiTheme="majorHAnsi" w:cstheme="majorHAnsi"/>
          <w:sz w:val="28"/>
          <w:szCs w:val="28"/>
        </w:rPr>
        <w:t>SunBit</w:t>
      </w:r>
      <w:proofErr w:type="spellEnd"/>
      <w:r w:rsidRPr="005579C4">
        <w:rPr>
          <w:rFonts w:asciiTheme="majorHAnsi" w:hAnsiTheme="majorHAnsi" w:cstheme="majorHAnsi"/>
          <w:sz w:val="28"/>
          <w:szCs w:val="28"/>
        </w:rPr>
        <w:t>)</w:t>
      </w:r>
    </w:p>
    <w:p w:rsidR="000C0503" w:rsidRPr="005579C4" w:rsidRDefault="000C0503" w:rsidP="00BC5B7F">
      <w:pPr>
        <w:pStyle w:val="ListBullet"/>
        <w:numPr>
          <w:ilvl w:val="0"/>
          <w:numId w:val="28"/>
        </w:numPr>
        <w:rPr>
          <w:rFonts w:asciiTheme="majorHAnsi" w:hAnsiTheme="majorHAnsi" w:cstheme="majorHAnsi"/>
          <w:b/>
          <w:sz w:val="28"/>
          <w:szCs w:val="28"/>
        </w:rPr>
      </w:pPr>
      <w:r w:rsidRPr="005579C4">
        <w:rPr>
          <w:rStyle w:val="Strong"/>
          <w:rFonts w:asciiTheme="majorHAnsi" w:hAnsiTheme="majorHAnsi" w:cstheme="majorHAnsi"/>
          <w:sz w:val="28"/>
          <w:szCs w:val="28"/>
        </w:rPr>
        <w:t>Compete by Extending Hours:</w:t>
      </w:r>
      <w:r w:rsidRPr="005579C4">
        <w:rPr>
          <w:rFonts w:asciiTheme="majorHAnsi" w:hAnsiTheme="majorHAnsi" w:cstheme="majorHAnsi"/>
          <w:sz w:val="28"/>
          <w:szCs w:val="28"/>
        </w:rPr>
        <w:t xml:space="preserve"> Test weekend or longer hours to make it easier for customers to schedule service.</w:t>
      </w:r>
    </w:p>
    <w:p w:rsidR="000C0503" w:rsidRPr="005579C4" w:rsidRDefault="000C0503" w:rsidP="00BC5B7F">
      <w:pPr>
        <w:pStyle w:val="ListBullet"/>
        <w:numPr>
          <w:ilvl w:val="0"/>
          <w:numId w:val="28"/>
        </w:numPr>
        <w:rPr>
          <w:rFonts w:asciiTheme="majorHAnsi" w:hAnsiTheme="majorHAnsi" w:cstheme="majorHAnsi"/>
          <w:b/>
          <w:sz w:val="28"/>
          <w:szCs w:val="28"/>
        </w:rPr>
      </w:pPr>
      <w:r w:rsidRPr="005579C4">
        <w:rPr>
          <w:rStyle w:val="Strong"/>
          <w:rFonts w:asciiTheme="majorHAnsi" w:hAnsiTheme="majorHAnsi" w:cstheme="majorHAnsi"/>
          <w:sz w:val="28"/>
          <w:szCs w:val="28"/>
        </w:rPr>
        <w:t>Attract More Paying Customers:</w:t>
      </w:r>
      <w:r w:rsidRPr="005579C4">
        <w:rPr>
          <w:rFonts w:asciiTheme="majorHAnsi" w:hAnsiTheme="majorHAnsi" w:cstheme="majorHAnsi"/>
          <w:sz w:val="28"/>
          <w:szCs w:val="28"/>
        </w:rPr>
        <w:t xml:space="preserve"> Offer deals on maintenance to boost revenue from customer-paid work.</w:t>
      </w:r>
    </w:p>
    <w:p w:rsidR="000C0503" w:rsidRPr="005579C4" w:rsidRDefault="000C0503" w:rsidP="000C0503">
      <w:pPr>
        <w:pStyle w:val="ListBullet"/>
        <w:numPr>
          <w:ilvl w:val="0"/>
          <w:numId w:val="0"/>
        </w:numPr>
        <w:ind w:left="360" w:hanging="360"/>
        <w:rPr>
          <w:rFonts w:asciiTheme="majorHAnsi" w:hAnsiTheme="majorHAnsi" w:cstheme="majorHAnsi"/>
          <w:b/>
          <w:color w:val="000000" w:themeColor="text1"/>
          <w:sz w:val="28"/>
          <w:szCs w:val="28"/>
        </w:rPr>
      </w:pPr>
    </w:p>
    <w:p w:rsidR="005579C4" w:rsidRPr="005579C4" w:rsidRDefault="005579C4" w:rsidP="000C0503">
      <w:pPr>
        <w:pStyle w:val="ListBullet"/>
        <w:numPr>
          <w:ilvl w:val="0"/>
          <w:numId w:val="0"/>
        </w:numPr>
        <w:ind w:left="360" w:hanging="360"/>
        <w:rPr>
          <w:rFonts w:asciiTheme="majorHAnsi" w:hAnsiTheme="majorHAnsi" w:cstheme="majorHAnsi"/>
          <w:b/>
          <w:color w:val="000000" w:themeColor="text1"/>
          <w:sz w:val="28"/>
          <w:szCs w:val="28"/>
        </w:rPr>
      </w:pPr>
    </w:p>
    <w:p w:rsidR="005579C4" w:rsidRPr="00E73216" w:rsidRDefault="005579C4" w:rsidP="000C0503">
      <w:pPr>
        <w:pStyle w:val="ListBullet"/>
        <w:numPr>
          <w:ilvl w:val="0"/>
          <w:numId w:val="0"/>
        </w:numPr>
        <w:ind w:left="360" w:hanging="360"/>
        <w:rPr>
          <w:rFonts w:asciiTheme="majorHAnsi" w:hAnsiTheme="majorHAnsi" w:cstheme="majorHAnsi"/>
          <w:b/>
          <w:color w:val="0070C0"/>
          <w:sz w:val="32"/>
          <w:szCs w:val="32"/>
        </w:rPr>
      </w:pPr>
      <w:r w:rsidRPr="00E73216">
        <w:rPr>
          <w:rFonts w:asciiTheme="majorHAnsi" w:hAnsiTheme="majorHAnsi" w:cstheme="majorHAnsi"/>
          <w:b/>
          <w:color w:val="0070C0"/>
          <w:sz w:val="32"/>
          <w:szCs w:val="32"/>
        </w:rPr>
        <w:t>Tactics</w:t>
      </w:r>
    </w:p>
    <w:p w:rsidR="005579C4" w:rsidRPr="005579C4" w:rsidRDefault="005579C4" w:rsidP="005579C4">
      <w:pPr>
        <w:spacing w:before="100" w:beforeAutospacing="1" w:after="100" w:afterAutospacing="1" w:line="240" w:lineRule="auto"/>
        <w:rPr>
          <w:rFonts w:asciiTheme="majorHAnsi" w:eastAsia="Times New Roman" w:hAnsiTheme="majorHAnsi" w:cstheme="majorHAnsi"/>
          <w:sz w:val="28"/>
          <w:szCs w:val="28"/>
        </w:rPr>
      </w:pPr>
      <w:r w:rsidRPr="005579C4">
        <w:rPr>
          <w:rFonts w:asciiTheme="majorHAnsi" w:eastAsia="Times New Roman" w:hAnsiTheme="majorHAnsi" w:cstheme="majorHAnsi"/>
          <w:sz w:val="28"/>
          <w:szCs w:val="28"/>
        </w:rPr>
        <w:t xml:space="preserve">  </w:t>
      </w:r>
      <w:r w:rsidRPr="005579C4">
        <w:rPr>
          <w:rFonts w:asciiTheme="majorHAnsi" w:eastAsia="Times New Roman" w:hAnsiTheme="majorHAnsi" w:cstheme="majorHAnsi"/>
          <w:b/>
          <w:bCs/>
          <w:sz w:val="28"/>
          <w:szCs w:val="28"/>
        </w:rPr>
        <w:t>Attract More Paying Customers:</w:t>
      </w:r>
    </w:p>
    <w:p w:rsidR="005579C4" w:rsidRPr="005579C4" w:rsidRDefault="005579C4" w:rsidP="00BC5B7F">
      <w:pPr>
        <w:numPr>
          <w:ilvl w:val="0"/>
          <w:numId w:val="29"/>
        </w:numPr>
        <w:spacing w:before="100" w:beforeAutospacing="1" w:after="100" w:afterAutospacing="1" w:line="240" w:lineRule="auto"/>
        <w:rPr>
          <w:rFonts w:asciiTheme="majorHAnsi" w:eastAsia="Times New Roman" w:hAnsiTheme="majorHAnsi" w:cstheme="majorHAnsi"/>
          <w:sz w:val="28"/>
          <w:szCs w:val="28"/>
        </w:rPr>
      </w:pPr>
      <w:r w:rsidRPr="005579C4">
        <w:rPr>
          <w:rFonts w:asciiTheme="majorHAnsi" w:eastAsia="Times New Roman" w:hAnsiTheme="majorHAnsi" w:cstheme="majorHAnsi"/>
          <w:sz w:val="28"/>
          <w:szCs w:val="28"/>
        </w:rPr>
        <w:t>Send out a monthly email with special offers on popular maintenance services.</w:t>
      </w:r>
    </w:p>
    <w:p w:rsidR="005579C4" w:rsidRPr="005579C4" w:rsidRDefault="005579C4" w:rsidP="00BC5B7F">
      <w:pPr>
        <w:numPr>
          <w:ilvl w:val="0"/>
          <w:numId w:val="29"/>
        </w:numPr>
        <w:spacing w:before="100" w:beforeAutospacing="1" w:after="100" w:afterAutospacing="1" w:line="240" w:lineRule="auto"/>
        <w:rPr>
          <w:rFonts w:asciiTheme="majorHAnsi" w:eastAsia="Times New Roman" w:hAnsiTheme="majorHAnsi" w:cstheme="majorHAnsi"/>
          <w:sz w:val="28"/>
          <w:szCs w:val="28"/>
        </w:rPr>
      </w:pPr>
      <w:r w:rsidRPr="005579C4">
        <w:rPr>
          <w:rFonts w:asciiTheme="majorHAnsi" w:eastAsia="Times New Roman" w:hAnsiTheme="majorHAnsi" w:cstheme="majorHAnsi"/>
          <w:sz w:val="28"/>
          <w:szCs w:val="28"/>
        </w:rPr>
        <w:t>Offer a “first-time customer” discount to encourage new guests.</w:t>
      </w:r>
    </w:p>
    <w:p w:rsidR="005579C4" w:rsidRPr="005579C4" w:rsidRDefault="005579C4" w:rsidP="005579C4">
      <w:pPr>
        <w:spacing w:before="100" w:beforeAutospacing="1" w:after="100" w:afterAutospacing="1" w:line="240" w:lineRule="auto"/>
        <w:rPr>
          <w:rFonts w:asciiTheme="majorHAnsi" w:eastAsia="Times New Roman" w:hAnsiTheme="majorHAnsi" w:cstheme="majorHAnsi"/>
          <w:sz w:val="28"/>
          <w:szCs w:val="28"/>
        </w:rPr>
      </w:pPr>
      <w:r w:rsidRPr="005579C4">
        <w:rPr>
          <w:rFonts w:asciiTheme="majorHAnsi" w:eastAsia="Times New Roman" w:hAnsiTheme="majorHAnsi" w:cstheme="majorHAnsi"/>
          <w:b/>
          <w:bCs/>
          <w:sz w:val="28"/>
          <w:szCs w:val="28"/>
        </w:rPr>
        <w:t>Extend Hours to Compete:</w:t>
      </w:r>
    </w:p>
    <w:p w:rsidR="005579C4" w:rsidRPr="005579C4" w:rsidRDefault="005579C4" w:rsidP="00BC5B7F">
      <w:pPr>
        <w:numPr>
          <w:ilvl w:val="0"/>
          <w:numId w:val="30"/>
        </w:numPr>
        <w:spacing w:before="100" w:beforeAutospacing="1" w:after="100" w:afterAutospacing="1" w:line="240" w:lineRule="auto"/>
        <w:rPr>
          <w:rFonts w:asciiTheme="majorHAnsi" w:eastAsia="Times New Roman" w:hAnsiTheme="majorHAnsi" w:cstheme="majorHAnsi"/>
          <w:sz w:val="28"/>
          <w:szCs w:val="28"/>
        </w:rPr>
      </w:pPr>
      <w:r w:rsidRPr="005579C4">
        <w:rPr>
          <w:rFonts w:asciiTheme="majorHAnsi" w:eastAsia="Times New Roman" w:hAnsiTheme="majorHAnsi" w:cstheme="majorHAnsi"/>
          <w:sz w:val="28"/>
          <w:szCs w:val="28"/>
        </w:rPr>
        <w:t>Try opening one Saturday a month to see if it drives more business.</w:t>
      </w:r>
    </w:p>
    <w:p w:rsidR="005579C4" w:rsidRPr="005579C4" w:rsidRDefault="005579C4" w:rsidP="00BC5B7F">
      <w:pPr>
        <w:numPr>
          <w:ilvl w:val="0"/>
          <w:numId w:val="30"/>
        </w:numPr>
        <w:spacing w:before="100" w:beforeAutospacing="1" w:after="100" w:afterAutospacing="1" w:line="240" w:lineRule="auto"/>
        <w:rPr>
          <w:rFonts w:asciiTheme="majorHAnsi" w:eastAsia="Times New Roman" w:hAnsiTheme="majorHAnsi" w:cstheme="majorHAnsi"/>
          <w:sz w:val="28"/>
          <w:szCs w:val="28"/>
        </w:rPr>
      </w:pPr>
      <w:r w:rsidRPr="005579C4">
        <w:rPr>
          <w:rFonts w:asciiTheme="majorHAnsi" w:eastAsia="Times New Roman" w:hAnsiTheme="majorHAnsi" w:cstheme="majorHAnsi"/>
          <w:sz w:val="28"/>
          <w:szCs w:val="28"/>
        </w:rPr>
        <w:t>Set up a dedicated phone line or text service for after-hours inquiries and appointment scheduling.</w:t>
      </w:r>
    </w:p>
    <w:p w:rsidR="005579C4" w:rsidRPr="005579C4" w:rsidRDefault="005579C4" w:rsidP="005579C4">
      <w:pPr>
        <w:spacing w:before="100" w:beforeAutospacing="1" w:after="100" w:afterAutospacing="1" w:line="240" w:lineRule="auto"/>
        <w:rPr>
          <w:rFonts w:asciiTheme="majorHAnsi" w:eastAsia="Times New Roman" w:hAnsiTheme="majorHAnsi" w:cstheme="majorHAnsi"/>
          <w:sz w:val="28"/>
          <w:szCs w:val="28"/>
        </w:rPr>
      </w:pPr>
      <w:r w:rsidRPr="005579C4">
        <w:rPr>
          <w:rFonts w:asciiTheme="majorHAnsi" w:eastAsia="Times New Roman" w:hAnsiTheme="majorHAnsi" w:cstheme="majorHAnsi"/>
          <w:b/>
          <w:bCs/>
          <w:sz w:val="28"/>
          <w:szCs w:val="28"/>
        </w:rPr>
        <w:t>Offer Payment Plans:</w:t>
      </w:r>
    </w:p>
    <w:p w:rsidR="005579C4" w:rsidRPr="005579C4" w:rsidRDefault="005579C4" w:rsidP="00BC5B7F">
      <w:pPr>
        <w:numPr>
          <w:ilvl w:val="0"/>
          <w:numId w:val="31"/>
        </w:numPr>
        <w:spacing w:before="100" w:beforeAutospacing="1" w:after="100" w:afterAutospacing="1" w:line="240" w:lineRule="auto"/>
        <w:rPr>
          <w:rFonts w:asciiTheme="majorHAnsi" w:eastAsia="Times New Roman" w:hAnsiTheme="majorHAnsi" w:cstheme="majorHAnsi"/>
          <w:sz w:val="28"/>
          <w:szCs w:val="28"/>
        </w:rPr>
      </w:pPr>
      <w:r w:rsidRPr="005579C4">
        <w:rPr>
          <w:rFonts w:asciiTheme="majorHAnsi" w:eastAsia="Times New Roman" w:hAnsiTheme="majorHAnsi" w:cstheme="majorHAnsi"/>
          <w:sz w:val="28"/>
          <w:szCs w:val="28"/>
        </w:rPr>
        <w:t>Partner with a financing company to provide installment options for larger repairs.</w:t>
      </w:r>
    </w:p>
    <w:p w:rsidR="005579C4" w:rsidRPr="005579C4" w:rsidRDefault="005579C4" w:rsidP="00BC5B7F">
      <w:pPr>
        <w:numPr>
          <w:ilvl w:val="0"/>
          <w:numId w:val="31"/>
        </w:numPr>
        <w:spacing w:before="100" w:beforeAutospacing="1" w:after="100" w:afterAutospacing="1" w:line="240" w:lineRule="auto"/>
        <w:rPr>
          <w:rFonts w:asciiTheme="majorHAnsi" w:eastAsia="Times New Roman" w:hAnsiTheme="majorHAnsi" w:cstheme="majorHAnsi"/>
          <w:sz w:val="28"/>
          <w:szCs w:val="28"/>
        </w:rPr>
      </w:pPr>
      <w:r w:rsidRPr="005579C4">
        <w:rPr>
          <w:rFonts w:asciiTheme="majorHAnsi" w:eastAsia="Times New Roman" w:hAnsiTheme="majorHAnsi" w:cstheme="majorHAnsi"/>
          <w:sz w:val="28"/>
          <w:szCs w:val="28"/>
        </w:rPr>
        <w:t>Promote the payment plans with signs in the service area and on invoices.</w:t>
      </w:r>
    </w:p>
    <w:p w:rsidR="005579C4" w:rsidRPr="005579C4" w:rsidRDefault="005579C4" w:rsidP="005579C4">
      <w:pPr>
        <w:spacing w:before="100" w:beforeAutospacing="1" w:after="100" w:afterAutospacing="1" w:line="240" w:lineRule="auto"/>
        <w:rPr>
          <w:rFonts w:asciiTheme="majorHAnsi" w:eastAsia="Times New Roman" w:hAnsiTheme="majorHAnsi" w:cstheme="majorHAnsi"/>
          <w:sz w:val="28"/>
          <w:szCs w:val="28"/>
        </w:rPr>
      </w:pPr>
      <w:r w:rsidRPr="005579C4">
        <w:rPr>
          <w:rFonts w:asciiTheme="majorHAnsi" w:eastAsia="Times New Roman" w:hAnsiTheme="majorHAnsi" w:cstheme="majorHAnsi"/>
          <w:b/>
          <w:bCs/>
          <w:sz w:val="28"/>
          <w:szCs w:val="28"/>
        </w:rPr>
        <w:lastRenderedPageBreak/>
        <w:t>Boost Sales with Quick Training:</w:t>
      </w:r>
    </w:p>
    <w:p w:rsidR="005579C4" w:rsidRPr="005579C4" w:rsidRDefault="005579C4" w:rsidP="00BC5B7F">
      <w:pPr>
        <w:numPr>
          <w:ilvl w:val="0"/>
          <w:numId w:val="32"/>
        </w:numPr>
        <w:spacing w:before="100" w:beforeAutospacing="1" w:after="100" w:afterAutospacing="1" w:line="240" w:lineRule="auto"/>
        <w:rPr>
          <w:rFonts w:asciiTheme="majorHAnsi" w:eastAsia="Times New Roman" w:hAnsiTheme="majorHAnsi" w:cstheme="majorHAnsi"/>
          <w:sz w:val="28"/>
          <w:szCs w:val="28"/>
        </w:rPr>
      </w:pPr>
      <w:r w:rsidRPr="005579C4">
        <w:rPr>
          <w:rFonts w:asciiTheme="majorHAnsi" w:eastAsia="Times New Roman" w:hAnsiTheme="majorHAnsi" w:cstheme="majorHAnsi"/>
          <w:sz w:val="28"/>
          <w:szCs w:val="28"/>
        </w:rPr>
        <w:t>Start weekly sales training for the service advisors, go over quick sales tips and set small goals.</w:t>
      </w:r>
    </w:p>
    <w:p w:rsidR="005579C4" w:rsidRPr="005579C4" w:rsidRDefault="005579C4" w:rsidP="00BC5B7F">
      <w:pPr>
        <w:numPr>
          <w:ilvl w:val="0"/>
          <w:numId w:val="32"/>
        </w:numPr>
        <w:spacing w:before="100" w:beforeAutospacing="1" w:after="100" w:afterAutospacing="1" w:line="240" w:lineRule="auto"/>
        <w:rPr>
          <w:rFonts w:asciiTheme="majorHAnsi" w:eastAsia="Times New Roman" w:hAnsiTheme="majorHAnsi" w:cstheme="majorHAnsi"/>
          <w:sz w:val="28"/>
          <w:szCs w:val="28"/>
        </w:rPr>
      </w:pPr>
      <w:r w:rsidRPr="005579C4">
        <w:rPr>
          <w:rFonts w:asciiTheme="majorHAnsi" w:eastAsia="Times New Roman" w:hAnsiTheme="majorHAnsi" w:cstheme="majorHAnsi"/>
          <w:sz w:val="28"/>
          <w:szCs w:val="28"/>
        </w:rPr>
        <w:t>Run a friendly sales competition with rewards for the most menu items sold. Make it fun!!</w:t>
      </w:r>
    </w:p>
    <w:p w:rsidR="005579C4" w:rsidRPr="005579C4" w:rsidRDefault="005579C4" w:rsidP="005579C4">
      <w:pPr>
        <w:spacing w:before="100" w:beforeAutospacing="1" w:after="100" w:afterAutospacing="1" w:line="240" w:lineRule="auto"/>
        <w:rPr>
          <w:rFonts w:asciiTheme="majorHAnsi" w:eastAsia="Times New Roman" w:hAnsiTheme="majorHAnsi" w:cstheme="majorHAnsi"/>
          <w:sz w:val="28"/>
          <w:szCs w:val="28"/>
        </w:rPr>
      </w:pPr>
      <w:r w:rsidRPr="005579C4">
        <w:rPr>
          <w:rFonts w:asciiTheme="majorHAnsi" w:eastAsia="Times New Roman" w:hAnsiTheme="majorHAnsi" w:cstheme="majorHAnsi"/>
          <w:b/>
          <w:bCs/>
          <w:sz w:val="28"/>
          <w:szCs w:val="28"/>
        </w:rPr>
        <w:t>Refresh Marketing with New Ideas:</w:t>
      </w:r>
    </w:p>
    <w:p w:rsidR="005579C4" w:rsidRPr="005579C4" w:rsidRDefault="005579C4" w:rsidP="00BC5B7F">
      <w:pPr>
        <w:numPr>
          <w:ilvl w:val="0"/>
          <w:numId w:val="33"/>
        </w:numPr>
        <w:spacing w:before="100" w:beforeAutospacing="1" w:after="100" w:afterAutospacing="1" w:line="240" w:lineRule="auto"/>
        <w:rPr>
          <w:rFonts w:asciiTheme="majorHAnsi" w:eastAsia="Times New Roman" w:hAnsiTheme="majorHAnsi" w:cstheme="majorHAnsi"/>
          <w:sz w:val="28"/>
          <w:szCs w:val="28"/>
        </w:rPr>
      </w:pPr>
      <w:r w:rsidRPr="005579C4">
        <w:rPr>
          <w:rFonts w:asciiTheme="majorHAnsi" w:eastAsia="Times New Roman" w:hAnsiTheme="majorHAnsi" w:cstheme="majorHAnsi"/>
          <w:sz w:val="28"/>
          <w:szCs w:val="28"/>
        </w:rPr>
        <w:t>Test seasonal promotions, like winterizing packages or back-to-school maintenance checks.</w:t>
      </w:r>
    </w:p>
    <w:p w:rsidR="005579C4" w:rsidRDefault="005579C4" w:rsidP="00BC5B7F">
      <w:pPr>
        <w:numPr>
          <w:ilvl w:val="0"/>
          <w:numId w:val="33"/>
        </w:numPr>
        <w:spacing w:before="100" w:beforeAutospacing="1" w:after="100" w:afterAutospacing="1" w:line="240" w:lineRule="auto"/>
        <w:rPr>
          <w:rFonts w:asciiTheme="majorHAnsi" w:eastAsia="Times New Roman" w:hAnsiTheme="majorHAnsi" w:cstheme="majorHAnsi"/>
          <w:sz w:val="28"/>
          <w:szCs w:val="28"/>
        </w:rPr>
      </w:pPr>
      <w:r w:rsidRPr="005579C4">
        <w:rPr>
          <w:rFonts w:asciiTheme="majorHAnsi" w:eastAsia="Times New Roman" w:hAnsiTheme="majorHAnsi" w:cstheme="majorHAnsi"/>
          <w:sz w:val="28"/>
          <w:szCs w:val="28"/>
        </w:rPr>
        <w:t>Use targeted social media ads to promote special offers and reach new customers.</w:t>
      </w:r>
    </w:p>
    <w:p w:rsidR="005579C4" w:rsidRDefault="005579C4" w:rsidP="005579C4">
      <w:pPr>
        <w:spacing w:before="100" w:beforeAutospacing="1" w:after="100" w:afterAutospacing="1" w:line="240" w:lineRule="auto"/>
        <w:rPr>
          <w:rFonts w:asciiTheme="majorHAnsi" w:eastAsia="Times New Roman" w:hAnsiTheme="majorHAnsi" w:cstheme="majorHAnsi"/>
          <w:sz w:val="28"/>
          <w:szCs w:val="28"/>
        </w:rPr>
      </w:pPr>
    </w:p>
    <w:p w:rsidR="00E73216" w:rsidRPr="00E73216" w:rsidRDefault="00E73216" w:rsidP="00E73216">
      <w:pPr>
        <w:spacing w:before="100" w:beforeAutospacing="1" w:after="100" w:afterAutospacing="1" w:line="240" w:lineRule="auto"/>
        <w:rPr>
          <w:rFonts w:asciiTheme="majorHAnsi" w:eastAsia="Times New Roman" w:hAnsiTheme="majorHAnsi" w:cstheme="majorHAnsi"/>
          <w:b/>
          <w:color w:val="0070C0"/>
          <w:sz w:val="32"/>
          <w:szCs w:val="32"/>
        </w:rPr>
      </w:pPr>
      <w:r w:rsidRPr="00E73216">
        <w:rPr>
          <w:rFonts w:asciiTheme="majorHAnsi" w:eastAsia="Times New Roman" w:hAnsiTheme="majorHAnsi" w:cstheme="majorHAnsi"/>
          <w:b/>
          <w:color w:val="0070C0"/>
          <w:sz w:val="32"/>
          <w:szCs w:val="32"/>
        </w:rPr>
        <w:t>Objectives/ Strategies/ Tactics</w:t>
      </w:r>
    </w:p>
    <w:p w:rsidR="00E73216" w:rsidRPr="00E73216" w:rsidRDefault="00E73216" w:rsidP="00E73216">
      <w:pPr>
        <w:spacing w:before="100" w:beforeAutospacing="1" w:after="100" w:afterAutospacing="1" w:line="240" w:lineRule="auto"/>
        <w:rPr>
          <w:rFonts w:asciiTheme="majorHAnsi" w:eastAsia="Times New Roman" w:hAnsiTheme="majorHAnsi" w:cstheme="majorHAnsi"/>
          <w:b/>
          <w:color w:val="0070C0"/>
          <w:sz w:val="32"/>
          <w:szCs w:val="32"/>
        </w:rPr>
      </w:pPr>
    </w:p>
    <w:p w:rsidR="005579C4" w:rsidRDefault="00E73216" w:rsidP="00E73216">
      <w:pPr>
        <w:spacing w:before="100" w:beforeAutospacing="1" w:after="100" w:afterAutospacing="1" w:line="240" w:lineRule="auto"/>
        <w:rPr>
          <w:rFonts w:asciiTheme="majorHAnsi" w:eastAsia="Times New Roman" w:hAnsiTheme="majorHAnsi" w:cstheme="majorHAnsi"/>
          <w:b/>
          <w:color w:val="0070C0"/>
          <w:sz w:val="32"/>
          <w:szCs w:val="32"/>
        </w:rPr>
      </w:pPr>
      <w:r w:rsidRPr="00E73216">
        <w:rPr>
          <w:rFonts w:asciiTheme="majorHAnsi" w:eastAsia="Times New Roman" w:hAnsiTheme="majorHAnsi" w:cstheme="majorHAnsi"/>
          <w:b/>
          <w:color w:val="0070C0"/>
          <w:sz w:val="32"/>
          <w:szCs w:val="32"/>
        </w:rPr>
        <w:t>Action Plan</w:t>
      </w:r>
    </w:p>
    <w:p w:rsidR="00E73216" w:rsidRPr="006E7D3C" w:rsidRDefault="00E73216" w:rsidP="00E73216">
      <w:pPr>
        <w:spacing w:before="100" w:beforeAutospacing="1" w:after="100" w:afterAutospacing="1" w:line="240" w:lineRule="auto"/>
        <w:rPr>
          <w:rFonts w:asciiTheme="majorHAnsi" w:eastAsia="Times New Roman" w:hAnsiTheme="majorHAnsi" w:cstheme="majorHAnsi"/>
          <w:color w:val="000000" w:themeColor="text1"/>
          <w:sz w:val="26"/>
          <w:szCs w:val="26"/>
        </w:rPr>
      </w:pPr>
      <w:r w:rsidRPr="006E7D3C">
        <w:rPr>
          <w:rFonts w:asciiTheme="majorHAnsi" w:eastAsia="Times New Roman" w:hAnsiTheme="majorHAnsi" w:cstheme="majorHAnsi"/>
          <w:color w:val="000000" w:themeColor="text1"/>
          <w:sz w:val="26"/>
          <w:szCs w:val="26"/>
        </w:rPr>
        <w:t>Add Customer Pay business            Marketing/</w:t>
      </w:r>
      <w:r w:rsidR="006E7D3C" w:rsidRPr="006E7D3C">
        <w:rPr>
          <w:rFonts w:asciiTheme="majorHAnsi" w:eastAsia="Times New Roman" w:hAnsiTheme="majorHAnsi" w:cstheme="majorHAnsi"/>
          <w:color w:val="000000" w:themeColor="text1"/>
          <w:sz w:val="26"/>
          <w:szCs w:val="26"/>
        </w:rPr>
        <w:t xml:space="preserve"> </w:t>
      </w:r>
      <w:r w:rsidRPr="006E7D3C">
        <w:rPr>
          <w:rFonts w:asciiTheme="majorHAnsi" w:eastAsia="Times New Roman" w:hAnsiTheme="majorHAnsi" w:cstheme="majorHAnsi"/>
          <w:color w:val="000000" w:themeColor="text1"/>
          <w:sz w:val="26"/>
          <w:szCs w:val="26"/>
        </w:rPr>
        <w:t>GM</w:t>
      </w:r>
      <w:r w:rsidR="006E7D3C" w:rsidRPr="006E7D3C">
        <w:rPr>
          <w:rFonts w:asciiTheme="majorHAnsi" w:eastAsia="Times New Roman" w:hAnsiTheme="majorHAnsi" w:cstheme="majorHAnsi"/>
          <w:color w:val="000000" w:themeColor="text1"/>
          <w:sz w:val="26"/>
          <w:szCs w:val="26"/>
        </w:rPr>
        <w:t xml:space="preserve"> </w:t>
      </w:r>
      <w:r w:rsidRPr="006E7D3C">
        <w:rPr>
          <w:rFonts w:asciiTheme="majorHAnsi" w:eastAsia="Times New Roman" w:hAnsiTheme="majorHAnsi" w:cstheme="majorHAnsi"/>
          <w:color w:val="000000" w:themeColor="text1"/>
          <w:sz w:val="26"/>
          <w:szCs w:val="26"/>
        </w:rPr>
        <w:t>/</w:t>
      </w:r>
      <w:r w:rsidR="006E7D3C" w:rsidRPr="006E7D3C">
        <w:rPr>
          <w:rFonts w:asciiTheme="majorHAnsi" w:eastAsia="Times New Roman" w:hAnsiTheme="majorHAnsi" w:cstheme="majorHAnsi"/>
          <w:color w:val="000000" w:themeColor="text1"/>
          <w:sz w:val="26"/>
          <w:szCs w:val="26"/>
        </w:rPr>
        <w:t xml:space="preserve"> </w:t>
      </w:r>
      <w:r w:rsidRPr="006E7D3C">
        <w:rPr>
          <w:rFonts w:asciiTheme="majorHAnsi" w:eastAsia="Times New Roman" w:hAnsiTheme="majorHAnsi" w:cstheme="majorHAnsi"/>
          <w:color w:val="000000" w:themeColor="text1"/>
          <w:sz w:val="26"/>
          <w:szCs w:val="26"/>
        </w:rPr>
        <w:t xml:space="preserve">Service Manager     </w:t>
      </w:r>
      <w:r w:rsidR="006E7D3C">
        <w:rPr>
          <w:rFonts w:asciiTheme="majorHAnsi" w:eastAsia="Times New Roman" w:hAnsiTheme="majorHAnsi" w:cstheme="majorHAnsi"/>
          <w:color w:val="000000" w:themeColor="text1"/>
          <w:sz w:val="26"/>
          <w:szCs w:val="26"/>
        </w:rPr>
        <w:t xml:space="preserve">     </w:t>
      </w:r>
      <w:r w:rsidRPr="006E7D3C">
        <w:rPr>
          <w:rFonts w:asciiTheme="majorHAnsi" w:eastAsia="Times New Roman" w:hAnsiTheme="majorHAnsi" w:cstheme="majorHAnsi"/>
          <w:color w:val="000000" w:themeColor="text1"/>
          <w:sz w:val="26"/>
          <w:szCs w:val="26"/>
        </w:rPr>
        <w:t>1-1-25</w:t>
      </w:r>
    </w:p>
    <w:p w:rsidR="00E73216" w:rsidRPr="006E7D3C" w:rsidRDefault="00E73216" w:rsidP="00E73216">
      <w:pPr>
        <w:spacing w:before="100" w:beforeAutospacing="1" w:after="100" w:afterAutospacing="1" w:line="240" w:lineRule="auto"/>
        <w:rPr>
          <w:rFonts w:asciiTheme="majorHAnsi" w:eastAsia="Times New Roman" w:hAnsiTheme="majorHAnsi" w:cstheme="majorHAnsi"/>
          <w:color w:val="000000" w:themeColor="text1"/>
          <w:sz w:val="26"/>
          <w:szCs w:val="26"/>
        </w:rPr>
      </w:pPr>
      <w:r w:rsidRPr="006E7D3C">
        <w:rPr>
          <w:rFonts w:asciiTheme="majorHAnsi" w:eastAsia="Times New Roman" w:hAnsiTheme="majorHAnsi" w:cstheme="majorHAnsi"/>
          <w:color w:val="000000" w:themeColor="text1"/>
          <w:sz w:val="26"/>
          <w:szCs w:val="26"/>
        </w:rPr>
        <w:t xml:space="preserve">Extend service                                    </w:t>
      </w:r>
      <w:proofErr w:type="spellStart"/>
      <w:r w:rsidRPr="006E7D3C">
        <w:rPr>
          <w:rFonts w:asciiTheme="majorHAnsi" w:eastAsia="Times New Roman" w:hAnsiTheme="majorHAnsi" w:cstheme="majorHAnsi"/>
          <w:color w:val="000000" w:themeColor="text1"/>
          <w:sz w:val="26"/>
          <w:szCs w:val="26"/>
        </w:rPr>
        <w:t>Service</w:t>
      </w:r>
      <w:proofErr w:type="spellEnd"/>
      <w:r w:rsidRPr="006E7D3C">
        <w:rPr>
          <w:rFonts w:asciiTheme="majorHAnsi" w:eastAsia="Times New Roman" w:hAnsiTheme="majorHAnsi" w:cstheme="majorHAnsi"/>
          <w:color w:val="000000" w:themeColor="text1"/>
          <w:sz w:val="26"/>
          <w:szCs w:val="26"/>
        </w:rPr>
        <w:t xml:space="preserve"> Manager /GM                        </w:t>
      </w:r>
      <w:r w:rsidR="006E7D3C" w:rsidRPr="006E7D3C">
        <w:rPr>
          <w:rFonts w:asciiTheme="majorHAnsi" w:eastAsia="Times New Roman" w:hAnsiTheme="majorHAnsi" w:cstheme="majorHAnsi"/>
          <w:color w:val="000000" w:themeColor="text1"/>
          <w:sz w:val="26"/>
          <w:szCs w:val="26"/>
        </w:rPr>
        <w:t xml:space="preserve">   </w:t>
      </w:r>
      <w:r w:rsidR="006E7D3C">
        <w:rPr>
          <w:rFonts w:asciiTheme="majorHAnsi" w:eastAsia="Times New Roman" w:hAnsiTheme="majorHAnsi" w:cstheme="majorHAnsi"/>
          <w:color w:val="000000" w:themeColor="text1"/>
          <w:sz w:val="26"/>
          <w:szCs w:val="26"/>
        </w:rPr>
        <w:t xml:space="preserve">     </w:t>
      </w:r>
      <w:r w:rsidRPr="006E7D3C">
        <w:rPr>
          <w:rFonts w:asciiTheme="majorHAnsi" w:eastAsia="Times New Roman" w:hAnsiTheme="majorHAnsi" w:cstheme="majorHAnsi"/>
          <w:color w:val="000000" w:themeColor="text1"/>
          <w:sz w:val="26"/>
          <w:szCs w:val="26"/>
        </w:rPr>
        <w:t>1-1-25</w:t>
      </w:r>
    </w:p>
    <w:p w:rsidR="00E73216" w:rsidRPr="006E7D3C" w:rsidRDefault="00E73216" w:rsidP="00E73216">
      <w:pPr>
        <w:spacing w:before="100" w:beforeAutospacing="1" w:after="100" w:afterAutospacing="1" w:line="240" w:lineRule="auto"/>
        <w:rPr>
          <w:rFonts w:asciiTheme="majorHAnsi" w:eastAsia="Times New Roman" w:hAnsiTheme="majorHAnsi" w:cstheme="majorHAnsi"/>
          <w:color w:val="000000" w:themeColor="text1"/>
          <w:sz w:val="26"/>
          <w:szCs w:val="26"/>
        </w:rPr>
      </w:pPr>
      <w:r w:rsidRPr="006E7D3C">
        <w:rPr>
          <w:rFonts w:asciiTheme="majorHAnsi" w:eastAsia="Times New Roman" w:hAnsiTheme="majorHAnsi" w:cstheme="majorHAnsi"/>
          <w:color w:val="000000" w:themeColor="text1"/>
          <w:sz w:val="26"/>
          <w:szCs w:val="26"/>
        </w:rPr>
        <w:t xml:space="preserve">Offer payment plan options            Service manager / </w:t>
      </w:r>
      <w:proofErr w:type="spellStart"/>
      <w:r w:rsidRPr="006E7D3C">
        <w:rPr>
          <w:rFonts w:asciiTheme="majorHAnsi" w:eastAsia="Times New Roman" w:hAnsiTheme="majorHAnsi" w:cstheme="majorHAnsi"/>
          <w:color w:val="000000" w:themeColor="text1"/>
          <w:sz w:val="26"/>
          <w:szCs w:val="26"/>
        </w:rPr>
        <w:t>SunBit</w:t>
      </w:r>
      <w:proofErr w:type="spellEnd"/>
      <w:r w:rsidRPr="006E7D3C">
        <w:rPr>
          <w:rFonts w:asciiTheme="majorHAnsi" w:eastAsia="Times New Roman" w:hAnsiTheme="majorHAnsi" w:cstheme="majorHAnsi"/>
          <w:color w:val="000000" w:themeColor="text1"/>
          <w:sz w:val="26"/>
          <w:szCs w:val="26"/>
        </w:rPr>
        <w:t xml:space="preserve">                  </w:t>
      </w:r>
      <w:r w:rsidR="006E7D3C" w:rsidRPr="006E7D3C">
        <w:rPr>
          <w:rFonts w:asciiTheme="majorHAnsi" w:eastAsia="Times New Roman" w:hAnsiTheme="majorHAnsi" w:cstheme="majorHAnsi"/>
          <w:color w:val="000000" w:themeColor="text1"/>
          <w:sz w:val="26"/>
          <w:szCs w:val="26"/>
        </w:rPr>
        <w:t xml:space="preserve">   </w:t>
      </w:r>
      <w:r w:rsidR="006E7D3C">
        <w:rPr>
          <w:rFonts w:asciiTheme="majorHAnsi" w:eastAsia="Times New Roman" w:hAnsiTheme="majorHAnsi" w:cstheme="majorHAnsi"/>
          <w:color w:val="000000" w:themeColor="text1"/>
          <w:sz w:val="26"/>
          <w:szCs w:val="26"/>
        </w:rPr>
        <w:t xml:space="preserve">      </w:t>
      </w:r>
      <w:r w:rsidRPr="006E7D3C">
        <w:rPr>
          <w:rFonts w:asciiTheme="majorHAnsi" w:eastAsia="Times New Roman" w:hAnsiTheme="majorHAnsi" w:cstheme="majorHAnsi"/>
          <w:color w:val="000000" w:themeColor="text1"/>
          <w:sz w:val="26"/>
          <w:szCs w:val="26"/>
        </w:rPr>
        <w:t>1-1-25</w:t>
      </w:r>
    </w:p>
    <w:p w:rsidR="005579C4" w:rsidRPr="006E7D3C" w:rsidRDefault="00E73216" w:rsidP="005579C4">
      <w:pPr>
        <w:spacing w:before="100" w:beforeAutospacing="1" w:after="100" w:afterAutospacing="1" w:line="240" w:lineRule="auto"/>
        <w:rPr>
          <w:rFonts w:asciiTheme="majorHAnsi" w:eastAsia="Times New Roman" w:hAnsiTheme="majorHAnsi" w:cstheme="majorHAnsi"/>
          <w:sz w:val="26"/>
          <w:szCs w:val="26"/>
        </w:rPr>
      </w:pPr>
      <w:r w:rsidRPr="006E7D3C">
        <w:rPr>
          <w:rFonts w:asciiTheme="majorHAnsi" w:eastAsia="Times New Roman" w:hAnsiTheme="majorHAnsi" w:cstheme="majorHAnsi"/>
          <w:sz w:val="26"/>
          <w:szCs w:val="26"/>
        </w:rPr>
        <w:t xml:space="preserve">Service Advisor training     </w:t>
      </w:r>
      <w:r w:rsidR="006E7D3C" w:rsidRPr="006E7D3C">
        <w:rPr>
          <w:rFonts w:asciiTheme="majorHAnsi" w:eastAsia="Times New Roman" w:hAnsiTheme="majorHAnsi" w:cstheme="majorHAnsi"/>
          <w:sz w:val="26"/>
          <w:szCs w:val="26"/>
        </w:rPr>
        <w:t xml:space="preserve">          </w:t>
      </w:r>
      <w:r w:rsidR="006E7D3C">
        <w:rPr>
          <w:rFonts w:asciiTheme="majorHAnsi" w:eastAsia="Times New Roman" w:hAnsiTheme="majorHAnsi" w:cstheme="majorHAnsi"/>
          <w:sz w:val="26"/>
          <w:szCs w:val="26"/>
        </w:rPr>
        <w:t xml:space="preserve">    </w:t>
      </w:r>
      <w:r w:rsidR="006E7D3C" w:rsidRPr="006E7D3C">
        <w:rPr>
          <w:rFonts w:asciiTheme="majorHAnsi" w:eastAsia="Times New Roman" w:hAnsiTheme="majorHAnsi" w:cstheme="majorHAnsi"/>
          <w:sz w:val="26"/>
          <w:szCs w:val="26"/>
        </w:rPr>
        <w:t>Service manager / GM</w:t>
      </w:r>
      <w:r w:rsidRPr="006E7D3C">
        <w:rPr>
          <w:rFonts w:asciiTheme="majorHAnsi" w:eastAsia="Times New Roman" w:hAnsiTheme="majorHAnsi" w:cstheme="majorHAnsi"/>
          <w:sz w:val="26"/>
          <w:szCs w:val="26"/>
        </w:rPr>
        <w:t xml:space="preserve">         </w:t>
      </w:r>
      <w:r w:rsidR="006E7D3C" w:rsidRPr="006E7D3C">
        <w:rPr>
          <w:rFonts w:asciiTheme="majorHAnsi" w:eastAsia="Times New Roman" w:hAnsiTheme="majorHAnsi" w:cstheme="majorHAnsi"/>
          <w:sz w:val="26"/>
          <w:szCs w:val="26"/>
        </w:rPr>
        <w:t xml:space="preserve">           </w:t>
      </w:r>
      <w:r w:rsidR="006E7D3C">
        <w:rPr>
          <w:rFonts w:asciiTheme="majorHAnsi" w:eastAsia="Times New Roman" w:hAnsiTheme="majorHAnsi" w:cstheme="majorHAnsi"/>
          <w:sz w:val="26"/>
          <w:szCs w:val="26"/>
        </w:rPr>
        <w:t xml:space="preserve">         </w:t>
      </w:r>
      <w:r w:rsidR="006E7D3C" w:rsidRPr="006E7D3C">
        <w:rPr>
          <w:rFonts w:asciiTheme="majorHAnsi" w:eastAsia="Times New Roman" w:hAnsiTheme="majorHAnsi" w:cstheme="majorHAnsi"/>
          <w:sz w:val="26"/>
          <w:szCs w:val="26"/>
        </w:rPr>
        <w:t xml:space="preserve"> </w:t>
      </w:r>
      <w:r w:rsidR="006E7D3C">
        <w:rPr>
          <w:rFonts w:asciiTheme="majorHAnsi" w:eastAsia="Times New Roman" w:hAnsiTheme="majorHAnsi" w:cstheme="majorHAnsi"/>
          <w:sz w:val="26"/>
          <w:szCs w:val="26"/>
        </w:rPr>
        <w:t xml:space="preserve">  </w:t>
      </w:r>
      <w:r w:rsidR="006E7D3C" w:rsidRPr="006E7D3C">
        <w:rPr>
          <w:rFonts w:asciiTheme="majorHAnsi" w:eastAsia="Times New Roman" w:hAnsiTheme="majorHAnsi" w:cstheme="majorHAnsi"/>
          <w:sz w:val="26"/>
          <w:szCs w:val="26"/>
        </w:rPr>
        <w:t>1-1-25</w:t>
      </w:r>
    </w:p>
    <w:p w:rsidR="005579C4" w:rsidRDefault="006E7D3C" w:rsidP="005579C4">
      <w:pPr>
        <w:spacing w:before="100" w:beforeAutospacing="1" w:after="100" w:afterAutospacing="1" w:line="240" w:lineRule="auto"/>
        <w:rPr>
          <w:rFonts w:asciiTheme="majorHAnsi" w:eastAsia="Times New Roman" w:hAnsiTheme="majorHAnsi" w:cstheme="majorHAnsi"/>
          <w:sz w:val="26"/>
          <w:szCs w:val="26"/>
        </w:rPr>
      </w:pPr>
      <w:r w:rsidRPr="006E7D3C">
        <w:rPr>
          <w:rFonts w:asciiTheme="majorHAnsi" w:eastAsia="Times New Roman" w:hAnsiTheme="majorHAnsi" w:cstheme="majorHAnsi"/>
          <w:sz w:val="26"/>
          <w:szCs w:val="26"/>
        </w:rPr>
        <w:t xml:space="preserve">Refresh marketing ideas              </w:t>
      </w:r>
      <w:r>
        <w:rPr>
          <w:rFonts w:asciiTheme="majorHAnsi" w:eastAsia="Times New Roman" w:hAnsiTheme="majorHAnsi" w:cstheme="majorHAnsi"/>
          <w:sz w:val="26"/>
          <w:szCs w:val="26"/>
        </w:rPr>
        <w:t xml:space="preserve">    M</w:t>
      </w:r>
      <w:r w:rsidRPr="006E7D3C">
        <w:rPr>
          <w:rFonts w:asciiTheme="majorHAnsi" w:eastAsia="Times New Roman" w:hAnsiTheme="majorHAnsi" w:cstheme="majorHAnsi"/>
          <w:sz w:val="26"/>
          <w:szCs w:val="26"/>
        </w:rPr>
        <w:t xml:space="preserve">arketing Team                            </w:t>
      </w:r>
      <w:r>
        <w:rPr>
          <w:rFonts w:asciiTheme="majorHAnsi" w:eastAsia="Times New Roman" w:hAnsiTheme="majorHAnsi" w:cstheme="majorHAnsi"/>
          <w:sz w:val="26"/>
          <w:szCs w:val="26"/>
        </w:rPr>
        <w:t xml:space="preserve">               </w:t>
      </w:r>
      <w:r w:rsidRPr="006E7D3C">
        <w:rPr>
          <w:rFonts w:asciiTheme="majorHAnsi" w:eastAsia="Times New Roman" w:hAnsiTheme="majorHAnsi" w:cstheme="majorHAnsi"/>
          <w:sz w:val="26"/>
          <w:szCs w:val="26"/>
        </w:rPr>
        <w:t>1-1-25</w:t>
      </w:r>
    </w:p>
    <w:p w:rsidR="006E7D3C" w:rsidRPr="005579C4" w:rsidRDefault="006E7D3C" w:rsidP="005579C4">
      <w:pPr>
        <w:spacing w:before="100" w:beforeAutospacing="1" w:after="100" w:afterAutospacing="1" w:line="240" w:lineRule="auto"/>
        <w:rPr>
          <w:rFonts w:asciiTheme="majorHAnsi" w:eastAsia="Times New Roman" w:hAnsiTheme="majorHAnsi" w:cstheme="majorHAnsi"/>
          <w:sz w:val="26"/>
          <w:szCs w:val="26"/>
        </w:rPr>
      </w:pPr>
      <w:r>
        <w:rPr>
          <w:rFonts w:asciiTheme="majorHAnsi" w:eastAsia="Times New Roman" w:hAnsiTheme="majorHAnsi" w:cstheme="majorHAnsi"/>
          <w:sz w:val="26"/>
          <w:szCs w:val="26"/>
        </w:rPr>
        <w:t>Weekly SM Meetings                        GM / Service Manager                                1-1-25</w:t>
      </w:r>
    </w:p>
    <w:p w:rsidR="005579C4" w:rsidRDefault="005579C4" w:rsidP="005579C4">
      <w:pPr>
        <w:spacing w:before="100" w:beforeAutospacing="1" w:after="100" w:afterAutospacing="1" w:line="240" w:lineRule="auto"/>
        <w:rPr>
          <w:rFonts w:ascii="Times New Roman" w:eastAsia="Times New Roman" w:hAnsi="Times New Roman" w:cs="Times New Roman"/>
          <w:sz w:val="24"/>
          <w:szCs w:val="24"/>
        </w:rPr>
      </w:pPr>
    </w:p>
    <w:p w:rsidR="00BC5B7F" w:rsidRDefault="00BC5B7F" w:rsidP="005579C4">
      <w:pPr>
        <w:spacing w:before="100" w:beforeAutospacing="1" w:after="100" w:afterAutospacing="1" w:line="240" w:lineRule="auto"/>
        <w:rPr>
          <w:rFonts w:ascii="Times New Roman" w:eastAsia="Times New Roman" w:hAnsi="Times New Roman" w:cs="Times New Roman"/>
          <w:sz w:val="24"/>
          <w:szCs w:val="24"/>
        </w:rPr>
      </w:pPr>
    </w:p>
    <w:p w:rsidR="00BC5B7F" w:rsidRDefault="00BC5B7F" w:rsidP="00BC5B7F">
      <w:pPr>
        <w:pStyle w:val="NormalWeb"/>
      </w:pPr>
    </w:p>
    <w:p w:rsidR="00BC5B7F" w:rsidRDefault="00BC5B7F" w:rsidP="00BC5B7F">
      <w:pPr>
        <w:pStyle w:val="NormalWeb"/>
        <w:rPr>
          <w:rFonts w:asciiTheme="majorHAnsi" w:hAnsiTheme="majorHAnsi" w:cstheme="majorHAnsi"/>
          <w:sz w:val="28"/>
          <w:szCs w:val="28"/>
        </w:rPr>
      </w:pPr>
    </w:p>
    <w:p w:rsidR="00BC5B7F" w:rsidRPr="00BC5B7F" w:rsidRDefault="00BC5B7F" w:rsidP="00BC5B7F">
      <w:pPr>
        <w:pStyle w:val="NormalWeb"/>
        <w:rPr>
          <w:rFonts w:asciiTheme="majorHAnsi" w:hAnsiTheme="majorHAnsi" w:cstheme="majorHAnsi"/>
          <w:b/>
          <w:color w:val="0070C0"/>
          <w:sz w:val="32"/>
          <w:szCs w:val="32"/>
        </w:rPr>
      </w:pPr>
      <w:r w:rsidRPr="00BC5B7F">
        <w:rPr>
          <w:rFonts w:asciiTheme="majorHAnsi" w:hAnsiTheme="majorHAnsi" w:cstheme="majorHAnsi"/>
          <w:b/>
          <w:color w:val="0070C0"/>
          <w:sz w:val="32"/>
          <w:szCs w:val="32"/>
        </w:rPr>
        <w:lastRenderedPageBreak/>
        <w:t>Synopsis</w:t>
      </w:r>
    </w:p>
    <w:p w:rsidR="00BC5B7F" w:rsidRPr="00BC5B7F" w:rsidRDefault="00BC5B7F" w:rsidP="00BC5B7F">
      <w:pPr>
        <w:pStyle w:val="NormalWeb"/>
        <w:rPr>
          <w:rFonts w:asciiTheme="majorHAnsi" w:hAnsiTheme="majorHAnsi" w:cstheme="majorHAnsi"/>
          <w:sz w:val="28"/>
          <w:szCs w:val="28"/>
        </w:rPr>
      </w:pPr>
      <w:r w:rsidRPr="00BC5B7F">
        <w:rPr>
          <w:rFonts w:asciiTheme="majorHAnsi" w:hAnsiTheme="majorHAnsi" w:cstheme="majorHAnsi"/>
          <w:sz w:val="28"/>
          <w:szCs w:val="28"/>
        </w:rPr>
        <w:t>When I arrived</w:t>
      </w:r>
      <w:r>
        <w:rPr>
          <w:rFonts w:asciiTheme="majorHAnsi" w:hAnsiTheme="majorHAnsi" w:cstheme="majorHAnsi"/>
          <w:sz w:val="28"/>
          <w:szCs w:val="28"/>
        </w:rPr>
        <w:t xml:space="preserve"> a year ago</w:t>
      </w:r>
      <w:r w:rsidRPr="00BC5B7F">
        <w:rPr>
          <w:rFonts w:asciiTheme="majorHAnsi" w:hAnsiTheme="majorHAnsi" w:cstheme="majorHAnsi"/>
          <w:sz w:val="28"/>
          <w:szCs w:val="28"/>
        </w:rPr>
        <w:t>, things felt stale, and team morale was low. We’ve worked hard to change that and improve the culture, but the service team is still too comfortable. This team has huge revenue potential, but without regular sales training, we’re missing out. Service advisors are essentially salespeople, and we need to help them grow those skills to boost results.</w:t>
      </w:r>
    </w:p>
    <w:p w:rsidR="00BC5B7F" w:rsidRPr="00BC5B7F" w:rsidRDefault="00BC5B7F" w:rsidP="00BC5B7F">
      <w:pPr>
        <w:pStyle w:val="NormalWeb"/>
        <w:rPr>
          <w:rFonts w:asciiTheme="majorHAnsi" w:hAnsiTheme="majorHAnsi" w:cstheme="majorHAnsi"/>
          <w:sz w:val="28"/>
          <w:szCs w:val="28"/>
        </w:rPr>
      </w:pPr>
      <w:r w:rsidRPr="00BC5B7F">
        <w:rPr>
          <w:rFonts w:asciiTheme="majorHAnsi" w:hAnsiTheme="majorHAnsi" w:cstheme="majorHAnsi"/>
          <w:sz w:val="28"/>
          <w:szCs w:val="28"/>
        </w:rPr>
        <w:t>Our marketing strategy also needs a shake-up. Right now, we’re too predictable. We need to be more edgy, fun, and engaging to better connect with our guests.</w:t>
      </w:r>
    </w:p>
    <w:p w:rsidR="00BC5B7F" w:rsidRPr="00BC5B7F" w:rsidRDefault="00BC5B7F" w:rsidP="00BC5B7F">
      <w:pPr>
        <w:pStyle w:val="NormalWeb"/>
        <w:rPr>
          <w:rFonts w:asciiTheme="majorHAnsi" w:hAnsiTheme="majorHAnsi" w:cstheme="majorHAnsi"/>
          <w:sz w:val="28"/>
          <w:szCs w:val="28"/>
        </w:rPr>
      </w:pPr>
      <w:r w:rsidRPr="00BC5B7F">
        <w:rPr>
          <w:rFonts w:asciiTheme="majorHAnsi" w:hAnsiTheme="majorHAnsi" w:cstheme="majorHAnsi"/>
          <w:sz w:val="28"/>
          <w:szCs w:val="28"/>
        </w:rPr>
        <w:t xml:space="preserve">A key focus is growing customer-pay business by offering payment options for larger repairs, using </w:t>
      </w:r>
      <w:proofErr w:type="spellStart"/>
      <w:r w:rsidRPr="00BC5B7F">
        <w:rPr>
          <w:rFonts w:asciiTheme="majorHAnsi" w:hAnsiTheme="majorHAnsi" w:cstheme="majorHAnsi"/>
          <w:sz w:val="28"/>
          <w:szCs w:val="28"/>
        </w:rPr>
        <w:t>Sunbit</w:t>
      </w:r>
      <w:proofErr w:type="spellEnd"/>
      <w:r w:rsidRPr="00BC5B7F">
        <w:rPr>
          <w:rFonts w:asciiTheme="majorHAnsi" w:hAnsiTheme="majorHAnsi" w:cstheme="majorHAnsi"/>
          <w:sz w:val="28"/>
          <w:szCs w:val="28"/>
        </w:rPr>
        <w:t xml:space="preserve"> as our financing provider. This can help us go beyond routine maintenance and position us as a well-rounded repair facility that guests trust for all their needs.</w:t>
      </w:r>
    </w:p>
    <w:p w:rsidR="00BC5B7F" w:rsidRPr="00BC5B7F" w:rsidRDefault="00BC5B7F" w:rsidP="00BC5B7F">
      <w:pPr>
        <w:pStyle w:val="NormalWeb"/>
        <w:rPr>
          <w:rFonts w:asciiTheme="majorHAnsi" w:hAnsiTheme="majorHAnsi" w:cstheme="majorHAnsi"/>
          <w:sz w:val="28"/>
          <w:szCs w:val="28"/>
        </w:rPr>
      </w:pPr>
      <w:r w:rsidRPr="00BC5B7F">
        <w:rPr>
          <w:rFonts w:asciiTheme="majorHAnsi" w:hAnsiTheme="majorHAnsi" w:cstheme="majorHAnsi"/>
          <w:sz w:val="28"/>
          <w:szCs w:val="28"/>
        </w:rPr>
        <w:t>Improved communication and accountability are also priorities. Consistent GM/Service Manager meetings will help us stay on top of what’s happening in the lane and shop, making sure we’re responsive to challenges and opportunities as they come up.</w:t>
      </w:r>
    </w:p>
    <w:p w:rsidR="00BC5B7F" w:rsidRPr="00BC5B7F" w:rsidRDefault="00BC5B7F" w:rsidP="00BC5B7F">
      <w:pPr>
        <w:pStyle w:val="NormalWeb"/>
        <w:rPr>
          <w:rFonts w:asciiTheme="majorHAnsi" w:hAnsiTheme="majorHAnsi" w:cstheme="majorHAnsi"/>
          <w:sz w:val="28"/>
          <w:szCs w:val="28"/>
        </w:rPr>
      </w:pPr>
      <w:r w:rsidRPr="00BC5B7F">
        <w:rPr>
          <w:rFonts w:asciiTheme="majorHAnsi" w:hAnsiTheme="majorHAnsi" w:cstheme="majorHAnsi"/>
          <w:sz w:val="28"/>
          <w:szCs w:val="28"/>
        </w:rPr>
        <w:t>Finally, we need service hours that align more closely with sales hours, especially for guests traveling from a distance. Better pickup and drop-off options would make things easier, too. To stay relevant in this changing business, we have to keep training, learning, and growing. That’s how we’ll stay aligned with customer needs and keep our team motivated and effective.</w:t>
      </w:r>
    </w:p>
    <w:p w:rsidR="00BC5B7F" w:rsidRPr="005579C4" w:rsidRDefault="00BC5B7F" w:rsidP="005579C4">
      <w:pPr>
        <w:spacing w:before="100" w:beforeAutospacing="1" w:after="100" w:afterAutospacing="1" w:line="240" w:lineRule="auto"/>
        <w:rPr>
          <w:rFonts w:ascii="Times New Roman" w:eastAsia="Times New Roman" w:hAnsi="Times New Roman" w:cs="Times New Roman"/>
          <w:sz w:val="24"/>
          <w:szCs w:val="24"/>
        </w:rPr>
      </w:pPr>
    </w:p>
    <w:p w:rsidR="005579C4" w:rsidRPr="005579C4" w:rsidRDefault="005579C4" w:rsidP="005579C4">
      <w:pPr>
        <w:pStyle w:val="ListBullet"/>
        <w:numPr>
          <w:ilvl w:val="0"/>
          <w:numId w:val="0"/>
        </w:numPr>
        <w:ind w:left="720"/>
        <w:rPr>
          <w:rFonts w:asciiTheme="majorHAnsi" w:hAnsiTheme="majorHAnsi" w:cstheme="majorHAnsi"/>
          <w:b/>
          <w:color w:val="000000" w:themeColor="text1"/>
          <w:sz w:val="28"/>
          <w:szCs w:val="28"/>
        </w:rPr>
      </w:pPr>
    </w:p>
    <w:sectPr w:rsidR="005579C4" w:rsidRPr="005579C4"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BE66FEB2"/>
    <w:lvl w:ilvl="0">
      <w:start w:val="1"/>
      <w:numFmt w:val="bullet"/>
      <w:pStyle w:val="ListBullet"/>
      <w:lvlText w:val=""/>
      <w:lvlJc w:val="left"/>
      <w:pPr>
        <w:tabs>
          <w:tab w:val="num" w:pos="360"/>
        </w:tabs>
        <w:ind w:left="360" w:hanging="360"/>
      </w:pPr>
      <w:rPr>
        <w:rFonts w:ascii="Symbol" w:hAnsi="Symbol" w:hint="default"/>
      </w:rPr>
    </w:lvl>
  </w:abstractNum>
  <w:abstractNum w:abstractNumId="9">
    <w:nsid w:val="069B1E41"/>
    <w:multiLevelType w:val="multilevel"/>
    <w:tmpl w:val="AFDAE1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EBB5CDD"/>
    <w:multiLevelType w:val="hybridMultilevel"/>
    <w:tmpl w:val="FFA4BAEA"/>
    <w:lvl w:ilvl="0" w:tplc="75D8803C">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E1557D"/>
    <w:multiLevelType w:val="hybridMultilevel"/>
    <w:tmpl w:val="EE5855F0"/>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1365C34"/>
    <w:multiLevelType w:val="hybridMultilevel"/>
    <w:tmpl w:val="06E0F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BA6E2B"/>
    <w:multiLevelType w:val="hybridMultilevel"/>
    <w:tmpl w:val="4E826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E66B74"/>
    <w:multiLevelType w:val="multilevel"/>
    <w:tmpl w:val="26F871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6D613F1"/>
    <w:multiLevelType w:val="hybridMultilevel"/>
    <w:tmpl w:val="96D03A8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F7C64E7"/>
    <w:multiLevelType w:val="hybridMultilevel"/>
    <w:tmpl w:val="981E60E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4056EF0"/>
    <w:multiLevelType w:val="multilevel"/>
    <w:tmpl w:val="63FC216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6813722"/>
    <w:multiLevelType w:val="multilevel"/>
    <w:tmpl w:val="8542C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9983A9B"/>
    <w:multiLevelType w:val="hybridMultilevel"/>
    <w:tmpl w:val="1F6CDD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CED1DA3"/>
    <w:multiLevelType w:val="multilevel"/>
    <w:tmpl w:val="4C18C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11923AD"/>
    <w:multiLevelType w:val="hybridMultilevel"/>
    <w:tmpl w:val="B040F34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D62679B"/>
    <w:multiLevelType w:val="multilevel"/>
    <w:tmpl w:val="FA62130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1206DC4"/>
    <w:multiLevelType w:val="hybridMultilevel"/>
    <w:tmpl w:val="86920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C4B64C6"/>
    <w:multiLevelType w:val="hybridMultilevel"/>
    <w:tmpl w:val="7BF60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341384"/>
    <w:multiLevelType w:val="multilevel"/>
    <w:tmpl w:val="EB1E8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0847A8B"/>
    <w:multiLevelType w:val="hybridMultilevel"/>
    <w:tmpl w:val="CD5E4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64234B9"/>
    <w:multiLevelType w:val="multilevel"/>
    <w:tmpl w:val="B2C01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8294D34"/>
    <w:multiLevelType w:val="hybridMultilevel"/>
    <w:tmpl w:val="01323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90A6B05"/>
    <w:multiLevelType w:val="hybridMultilevel"/>
    <w:tmpl w:val="D15C3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5063201"/>
    <w:multiLevelType w:val="multilevel"/>
    <w:tmpl w:val="24FC2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8A9420E"/>
    <w:multiLevelType w:val="hybridMultilevel"/>
    <w:tmpl w:val="AE8833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D7138B6"/>
    <w:multiLevelType w:val="multilevel"/>
    <w:tmpl w:val="C4F478C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2"/>
  </w:num>
  <w:num w:numId="11">
    <w:abstractNumId w:val="28"/>
  </w:num>
  <w:num w:numId="12">
    <w:abstractNumId w:val="29"/>
  </w:num>
  <w:num w:numId="13">
    <w:abstractNumId w:val="24"/>
  </w:num>
  <w:num w:numId="14">
    <w:abstractNumId w:val="26"/>
  </w:num>
  <w:num w:numId="15">
    <w:abstractNumId w:val="23"/>
  </w:num>
  <w:num w:numId="16">
    <w:abstractNumId w:val="13"/>
  </w:num>
  <w:num w:numId="17">
    <w:abstractNumId w:val="20"/>
  </w:num>
  <w:num w:numId="18">
    <w:abstractNumId w:val="27"/>
  </w:num>
  <w:num w:numId="19">
    <w:abstractNumId w:val="18"/>
  </w:num>
  <w:num w:numId="20">
    <w:abstractNumId w:val="25"/>
  </w:num>
  <w:num w:numId="21">
    <w:abstractNumId w:val="30"/>
  </w:num>
  <w:num w:numId="22">
    <w:abstractNumId w:val="10"/>
  </w:num>
  <w:num w:numId="23">
    <w:abstractNumId w:val="15"/>
  </w:num>
  <w:num w:numId="24">
    <w:abstractNumId w:val="21"/>
  </w:num>
  <w:num w:numId="25">
    <w:abstractNumId w:val="11"/>
  </w:num>
  <w:num w:numId="26">
    <w:abstractNumId w:val="16"/>
  </w:num>
  <w:num w:numId="27">
    <w:abstractNumId w:val="19"/>
  </w:num>
  <w:num w:numId="28">
    <w:abstractNumId w:val="31"/>
  </w:num>
  <w:num w:numId="29">
    <w:abstractNumId w:val="32"/>
  </w:num>
  <w:num w:numId="30">
    <w:abstractNumId w:val="14"/>
  </w:num>
  <w:num w:numId="31">
    <w:abstractNumId w:val="17"/>
  </w:num>
  <w:num w:numId="32">
    <w:abstractNumId w:val="9"/>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87"/>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0C0503"/>
    <w:rsid w:val="0015074B"/>
    <w:rsid w:val="00272B74"/>
    <w:rsid w:val="0029639D"/>
    <w:rsid w:val="00326F90"/>
    <w:rsid w:val="00557324"/>
    <w:rsid w:val="005579C4"/>
    <w:rsid w:val="00587545"/>
    <w:rsid w:val="005B48EE"/>
    <w:rsid w:val="00694699"/>
    <w:rsid w:val="006E7D3C"/>
    <w:rsid w:val="00AA1D8D"/>
    <w:rsid w:val="00B47730"/>
    <w:rsid w:val="00BB2140"/>
    <w:rsid w:val="00BC5B7F"/>
    <w:rsid w:val="00CB0664"/>
    <w:rsid w:val="00E73216"/>
    <w:rsid w:val="00FA68F3"/>
    <w:rsid w:val="00FC693F"/>
    <w:rsid w:val="00FD10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semiHidden/>
    <w:unhideWhenUsed/>
    <w:rsid w:val="005579C4"/>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semiHidden/>
    <w:unhideWhenUsed/>
    <w:rsid w:val="005579C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754989">
      <w:bodyDiv w:val="1"/>
      <w:marLeft w:val="0"/>
      <w:marRight w:val="0"/>
      <w:marTop w:val="0"/>
      <w:marBottom w:val="0"/>
      <w:divBdr>
        <w:top w:val="none" w:sz="0" w:space="0" w:color="auto"/>
        <w:left w:val="none" w:sz="0" w:space="0" w:color="auto"/>
        <w:bottom w:val="none" w:sz="0" w:space="0" w:color="auto"/>
        <w:right w:val="none" w:sz="0" w:space="0" w:color="auto"/>
      </w:divBdr>
    </w:div>
    <w:div w:id="277182770">
      <w:bodyDiv w:val="1"/>
      <w:marLeft w:val="0"/>
      <w:marRight w:val="0"/>
      <w:marTop w:val="0"/>
      <w:marBottom w:val="0"/>
      <w:divBdr>
        <w:top w:val="none" w:sz="0" w:space="0" w:color="auto"/>
        <w:left w:val="none" w:sz="0" w:space="0" w:color="auto"/>
        <w:bottom w:val="none" w:sz="0" w:space="0" w:color="auto"/>
        <w:right w:val="none" w:sz="0" w:space="0" w:color="auto"/>
      </w:divBdr>
    </w:div>
    <w:div w:id="732046205">
      <w:bodyDiv w:val="1"/>
      <w:marLeft w:val="0"/>
      <w:marRight w:val="0"/>
      <w:marTop w:val="0"/>
      <w:marBottom w:val="0"/>
      <w:divBdr>
        <w:top w:val="none" w:sz="0" w:space="0" w:color="auto"/>
        <w:left w:val="none" w:sz="0" w:space="0" w:color="auto"/>
        <w:bottom w:val="none" w:sz="0" w:space="0" w:color="auto"/>
        <w:right w:val="none" w:sz="0" w:space="0" w:color="auto"/>
      </w:divBdr>
    </w:div>
    <w:div w:id="1072436466">
      <w:bodyDiv w:val="1"/>
      <w:marLeft w:val="0"/>
      <w:marRight w:val="0"/>
      <w:marTop w:val="0"/>
      <w:marBottom w:val="0"/>
      <w:divBdr>
        <w:top w:val="none" w:sz="0" w:space="0" w:color="auto"/>
        <w:left w:val="none" w:sz="0" w:space="0" w:color="auto"/>
        <w:bottom w:val="none" w:sz="0" w:space="0" w:color="auto"/>
        <w:right w:val="none" w:sz="0" w:space="0" w:color="auto"/>
      </w:divBdr>
    </w:div>
    <w:div w:id="1493794076">
      <w:bodyDiv w:val="1"/>
      <w:marLeft w:val="0"/>
      <w:marRight w:val="0"/>
      <w:marTop w:val="0"/>
      <w:marBottom w:val="0"/>
      <w:divBdr>
        <w:top w:val="none" w:sz="0" w:space="0" w:color="auto"/>
        <w:left w:val="none" w:sz="0" w:space="0" w:color="auto"/>
        <w:bottom w:val="none" w:sz="0" w:space="0" w:color="auto"/>
        <w:right w:val="none" w:sz="0" w:space="0" w:color="auto"/>
      </w:divBdr>
    </w:div>
    <w:div w:id="163809969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0C35EC-0657-4983-AFF0-00091B595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1187</Words>
  <Characters>6769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lastModifiedBy>Mitch Bart</cp:lastModifiedBy>
  <cp:revision>2</cp:revision>
  <dcterms:created xsi:type="dcterms:W3CDTF">2024-11-13T00:53:00Z</dcterms:created>
  <dcterms:modified xsi:type="dcterms:W3CDTF">2024-11-13T00:53:00Z</dcterms:modified>
</cp:coreProperties>
</file>